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02A" w:rsidRPr="005B602A" w:rsidRDefault="005B602A" w:rsidP="005B602A">
      <w:pPr>
        <w:pStyle w:val="evidencetext"/>
        <w:ind w:left="0"/>
        <w:rPr>
          <w:rStyle w:val="highlight2"/>
        </w:rPr>
      </w:pPr>
      <w:bookmarkStart w:id="0" w:name="_GoBack"/>
      <w:bookmarkEnd w:id="0"/>
    </w:p>
    <w:sectPr w:rsidR="005B602A" w:rsidRPr="005B602A">
      <w:headerReference w:type="default" r:id="rId8"/>
      <w:footerReference w:type="default" r:id="rId9"/>
      <w:pgSz w:w="12240" w:h="15840"/>
      <w:pgMar w:top="288" w:right="864" w:bottom="1152" w:left="86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BF1" w:rsidRDefault="00252BF1">
      <w:r>
        <w:separator/>
      </w:r>
    </w:p>
  </w:endnote>
  <w:endnote w:type="continuationSeparator" w:id="0">
    <w:p w:rsidR="00252BF1" w:rsidRDefault="0025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000000000000000"/>
    <w:charset w:val="4D"/>
    <w:family w:val="roman"/>
    <w:notTrueType/>
    <w:pitch w:val="default"/>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ZBURPN+GoudyOldStyleBT-Roman">
    <w:altName w:val="Goudy Old Style"/>
    <w:panose1 w:val="00000000000000000000"/>
    <w:charset w:val="00"/>
    <w:family w:val="roman"/>
    <w:notTrueType/>
    <w:pitch w:val="default"/>
    <w:sig w:usb0="00000003" w:usb1="00000000" w:usb2="00000000" w:usb3="00000000" w:csb0="00000001" w:csb1="00000000"/>
  </w:font>
  <w:font w:name="DHIPTF+Humanist521BT-BoldConden">
    <w:altName w:val="Humanist"/>
    <w:panose1 w:val="00000000000000000000"/>
    <w:charset w:val="00"/>
    <w:family w:val="swiss"/>
    <w:notTrueType/>
    <w:pitch w:val="default"/>
    <w:sig w:usb0="00000003" w:usb1="00000000" w:usb2="00000000" w:usb3="00000000" w:csb0="00000001" w:csb1="00000000"/>
  </w:font>
  <w:font w:name="MBURPN+Humanist521BT-Bold">
    <w:altName w:val="Humanist"/>
    <w:panose1 w:val="00000000000000000000"/>
    <w:charset w:val="00"/>
    <w:family w:val="swiss"/>
    <w:notTrueType/>
    <w:pitch w:val="default"/>
    <w:sig w:usb0="00000003" w:usb1="00000000" w:usb2="00000000" w:usb3="00000000" w:csb0="00000001" w:csb1="00000000"/>
  </w:font>
  <w:font w:name="IQGTLV+Humanist521BT-RomanConde">
    <w:altName w:val="Humanis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Franklin Gothic Heavy">
    <w:panose1 w:val="020B09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ECC" w:rsidRDefault="007E6ECC">
    <w:pPr>
      <w:pStyle w:val="Footer"/>
      <w:jc w:val="right"/>
      <w:rPr>
        <w:rFonts w:cs="Arial"/>
        <w:b/>
        <w:bCs/>
      </w:rPr>
    </w:pPr>
    <w:r>
      <w:rPr>
        <w:rFonts w:cs="Arial"/>
        <w:b/>
        <w:bCs/>
      </w:rPr>
      <w:t xml:space="preserve">Page </w:t>
    </w:r>
    <w:r>
      <w:rPr>
        <w:rFonts w:cs="Arial"/>
        <w:b/>
        <w:bCs/>
      </w:rPr>
      <w:fldChar w:fldCharType="begin"/>
    </w:r>
    <w:r>
      <w:rPr>
        <w:rFonts w:cs="Arial"/>
        <w:b/>
        <w:bCs/>
      </w:rPr>
      <w:instrText xml:space="preserve"> PAGE </w:instrText>
    </w:r>
    <w:r>
      <w:rPr>
        <w:rFonts w:cs="Arial"/>
        <w:b/>
        <w:bCs/>
      </w:rPr>
      <w:fldChar w:fldCharType="separate"/>
    </w:r>
    <w:r w:rsidR="005B602A">
      <w:rPr>
        <w:rFonts w:cs="Arial"/>
        <w:b/>
        <w:bCs/>
        <w:noProof/>
      </w:rPr>
      <w:t>1</w:t>
    </w:r>
    <w:r>
      <w:rPr>
        <w:rFonts w:cs="Arial"/>
        <w:b/>
        <w:bCs/>
      </w:rPr>
      <w:fldChar w:fldCharType="end"/>
    </w:r>
    <w:r>
      <w:rPr>
        <w:rFonts w:cs="Arial"/>
        <w:b/>
        <w:bCs/>
      </w:rPr>
      <w:t xml:space="preserve"> of </w:t>
    </w:r>
    <w:r>
      <w:rPr>
        <w:rFonts w:cs="Arial"/>
        <w:b/>
        <w:bCs/>
      </w:rPr>
      <w:fldChar w:fldCharType="begin"/>
    </w:r>
    <w:r>
      <w:rPr>
        <w:rFonts w:cs="Arial"/>
        <w:b/>
        <w:bCs/>
      </w:rPr>
      <w:instrText xml:space="preserve"> NUMPAGES </w:instrText>
    </w:r>
    <w:r>
      <w:rPr>
        <w:rFonts w:cs="Arial"/>
        <w:b/>
        <w:bCs/>
      </w:rPr>
      <w:fldChar w:fldCharType="separate"/>
    </w:r>
    <w:r w:rsidR="005B602A">
      <w:rPr>
        <w:rFonts w:cs="Arial"/>
        <w:b/>
        <w:bCs/>
        <w:noProof/>
      </w:rPr>
      <w:t>1</w:t>
    </w:r>
    <w:r>
      <w:rPr>
        <w:rFonts w:cs="Arial"/>
        <w:b/>
        <w:bCs/>
      </w:rPr>
      <w:fldChar w:fldCharType="end"/>
    </w:r>
  </w:p>
  <w:p w:rsidR="007E6ECC" w:rsidRDefault="007E6E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BF1" w:rsidRDefault="00252BF1">
      <w:r>
        <w:separator/>
      </w:r>
    </w:p>
  </w:footnote>
  <w:footnote w:type="continuationSeparator" w:id="0">
    <w:p w:rsidR="00252BF1" w:rsidRDefault="00252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02A" w:rsidRDefault="005B602A" w:rsidP="005B602A">
    <w:pPr>
      <w:pStyle w:val="Header"/>
      <w:rPr>
        <w:rFonts w:cs="Arial"/>
        <w:b/>
        <w:bCs/>
        <w:sz w:val="40"/>
      </w:rPr>
    </w:pPr>
  </w:p>
  <w:p w:rsidR="005B602A" w:rsidRDefault="005B602A" w:rsidP="005B602A">
    <w:pPr>
      <w:pStyle w:val="Header"/>
      <w:rPr>
        <w:rFonts w:cs="Arial"/>
        <w:b/>
        <w:bCs/>
        <w:sz w:val="40"/>
      </w:rPr>
    </w:pPr>
  </w:p>
  <w:p w:rsidR="005B602A" w:rsidRPr="00AE1C21" w:rsidRDefault="005B602A" w:rsidP="005B602A">
    <w:pPr>
      <w:pStyle w:val="Header"/>
      <w:rPr>
        <w:rFonts w:cs="Arial"/>
        <w:sz w:val="18"/>
      </w:rPr>
    </w:pPr>
    <w:r>
      <w:rPr>
        <w:rFonts w:cs="Arial"/>
        <w:noProof/>
        <w:sz w:val="18"/>
      </w:rPr>
      <w:drawing>
        <wp:inline distT="0" distB="0" distL="0" distR="0" wp14:anchorId="5E0ED7F3" wp14:editId="7A7F6987">
          <wp:extent cx="1468060" cy="2905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olars,Leaders,Champions.png"/>
                  <pic:cNvPicPr/>
                </pic:nvPicPr>
                <pic:blipFill>
                  <a:blip r:embed="rId1">
                    <a:extLst>
                      <a:ext uri="{28A0092B-C50C-407E-A947-70E740481C1C}">
                        <a14:useLocalDpi xmlns:a14="http://schemas.microsoft.com/office/drawing/2010/main" val="0"/>
                      </a:ext>
                    </a:extLst>
                  </a:blip>
                  <a:stretch>
                    <a:fillRect/>
                  </a:stretch>
                </pic:blipFill>
                <pic:spPr>
                  <a:xfrm>
                    <a:off x="0" y="0"/>
                    <a:ext cx="1474970" cy="291880"/>
                  </a:xfrm>
                  <a:prstGeom prst="rect">
                    <a:avLst/>
                  </a:prstGeom>
                </pic:spPr>
              </pic:pic>
            </a:graphicData>
          </a:graphic>
        </wp:inline>
      </w:drawing>
    </w:r>
    <w:r>
      <w:rPr>
        <w:rFonts w:cs="Arial"/>
        <w:b/>
        <w:bCs/>
        <w:sz w:val="40"/>
      </w:rPr>
      <w:t xml:space="preserve">                                                           </w:t>
    </w:r>
    <w:r>
      <w:rPr>
        <w:rFonts w:cs="Arial"/>
        <w:b/>
        <w:bCs/>
        <w:sz w:val="40"/>
      </w:rPr>
      <w:t xml:space="preserve">    </w:t>
    </w:r>
    <w:proofErr w:type="spellStart"/>
    <w:r>
      <w:rPr>
        <w:rFonts w:cs="Arial"/>
        <w:b/>
        <w:bCs/>
        <w:sz w:val="28"/>
        <w:u w:val="single"/>
      </w:rPr>
      <w:t>Arg</w:t>
    </w:r>
    <w:proofErr w:type="spellEnd"/>
    <w:r>
      <w:rPr>
        <w:rFonts w:cs="Arial"/>
        <w:b/>
        <w:bCs/>
        <w:sz w:val="28"/>
        <w:u w:val="single"/>
      </w:rPr>
      <w:t xml:space="preserve"> Title</w:t>
    </w:r>
  </w:p>
  <w:p w:rsidR="007E6ECC" w:rsidRPr="005B602A" w:rsidRDefault="005B602A" w:rsidP="005B602A">
    <w:pPr>
      <w:pStyle w:val="Header"/>
      <w:tabs>
        <w:tab w:val="left" w:pos="7920"/>
      </w:tabs>
      <w:rPr>
        <w:rFonts w:cs="Arial"/>
        <w:sz w:val="14"/>
      </w:rPr>
    </w:pPr>
    <w:r>
      <w:rPr>
        <w:rFonts w:cs="Arial"/>
        <w:sz w:val="14"/>
      </w:rPr>
      <w:t>2k14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4BECB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F345F8"/>
    <w:multiLevelType w:val="hybridMultilevel"/>
    <w:tmpl w:val="67349F9C"/>
    <w:lvl w:ilvl="0" w:tplc="73143AB4">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nsid w:val="0BB4248F"/>
    <w:multiLevelType w:val="hybridMultilevel"/>
    <w:tmpl w:val="491E83A2"/>
    <w:lvl w:ilvl="0" w:tplc="04090015">
      <w:start w:val="1"/>
      <w:numFmt w:val="upperLetter"/>
      <w:lvlText w:val="%1."/>
      <w:lvlJc w:val="left"/>
      <w:pPr>
        <w:tabs>
          <w:tab w:val="num" w:pos="720"/>
        </w:tabs>
        <w:ind w:left="720" w:hanging="360"/>
      </w:pPr>
      <w:rPr>
        <w:rFonts w:hint="default"/>
      </w:rPr>
    </w:lvl>
    <w:lvl w:ilvl="1" w:tplc="CEF29584">
      <w:start w:val="1"/>
      <w:numFmt w:val="decimal"/>
      <w:lvlText w:val="%2."/>
      <w:lvlJc w:val="left"/>
      <w:pPr>
        <w:tabs>
          <w:tab w:val="num" w:pos="1440"/>
        </w:tabs>
        <w:ind w:left="1440" w:hanging="360"/>
      </w:pPr>
      <w:rPr>
        <w:rFonts w:hint="default"/>
      </w:rPr>
    </w:lvl>
    <w:lvl w:ilvl="2" w:tplc="7CE6E94E">
      <w:start w:val="2"/>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7C1FA2"/>
    <w:multiLevelType w:val="hybridMultilevel"/>
    <w:tmpl w:val="A6AA46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8C524F"/>
    <w:multiLevelType w:val="hybridMultilevel"/>
    <w:tmpl w:val="C5DC08A6"/>
    <w:lvl w:ilvl="0" w:tplc="40DEF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492D82"/>
    <w:multiLevelType w:val="hybridMultilevel"/>
    <w:tmpl w:val="4C689A82"/>
    <w:lvl w:ilvl="0" w:tplc="7F1CB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9562BA"/>
    <w:multiLevelType w:val="multilevel"/>
    <w:tmpl w:val="A070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8C6E3C"/>
    <w:multiLevelType w:val="multilevel"/>
    <w:tmpl w:val="A2F6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965F40"/>
    <w:multiLevelType w:val="hybridMultilevel"/>
    <w:tmpl w:val="353EF5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240D8D"/>
    <w:multiLevelType w:val="hybridMultilevel"/>
    <w:tmpl w:val="B052E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B4B75"/>
    <w:multiLevelType w:val="hybridMultilevel"/>
    <w:tmpl w:val="FA26209C"/>
    <w:lvl w:ilvl="0" w:tplc="04090015">
      <w:start w:val="1"/>
      <w:numFmt w:val="upperLetter"/>
      <w:lvlText w:val="%1."/>
      <w:lvlJc w:val="left"/>
      <w:pPr>
        <w:tabs>
          <w:tab w:val="num" w:pos="360"/>
        </w:tabs>
        <w:ind w:left="360" w:hanging="360"/>
      </w:pPr>
      <w:rPr>
        <w:rFonts w:hint="default"/>
        <w:b/>
        <w:i w:val="0"/>
        <w:strike w:val="0"/>
        <w:dstrike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B16644"/>
    <w:multiLevelType w:val="hybridMultilevel"/>
    <w:tmpl w:val="89087D80"/>
    <w:lvl w:ilvl="0" w:tplc="C526D434">
      <w:start w:val="1"/>
      <w:numFmt w:val="decimal"/>
      <w:lvlText w:val="(%1)"/>
      <w:lvlJc w:val="left"/>
      <w:pPr>
        <w:tabs>
          <w:tab w:val="num" w:pos="678"/>
        </w:tabs>
        <w:ind w:left="678" w:hanging="39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2">
    <w:nsid w:val="1E7814F3"/>
    <w:multiLevelType w:val="hybridMultilevel"/>
    <w:tmpl w:val="DFDA466A"/>
    <w:lvl w:ilvl="0" w:tplc="E152BD28">
      <w:start w:val="1"/>
      <w:numFmt w:val="decimal"/>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90EC7"/>
    <w:multiLevelType w:val="hybridMultilevel"/>
    <w:tmpl w:val="55529498"/>
    <w:lvl w:ilvl="0" w:tplc="C03C3E88">
      <w:start w:val="1"/>
      <w:numFmt w:val="upperLetter"/>
      <w:lvlText w:val="%1."/>
      <w:lvlJc w:val="left"/>
      <w:pPr>
        <w:ind w:left="63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nsid w:val="25281E65"/>
    <w:multiLevelType w:val="hybridMultilevel"/>
    <w:tmpl w:val="271233BA"/>
    <w:lvl w:ilvl="0" w:tplc="2FA40E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5FC7243"/>
    <w:multiLevelType w:val="hybridMultilevel"/>
    <w:tmpl w:val="6BC25F88"/>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354A08C3"/>
    <w:multiLevelType w:val="multilevel"/>
    <w:tmpl w:val="B780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8D7E63"/>
    <w:multiLevelType w:val="hybridMultilevel"/>
    <w:tmpl w:val="E444B738"/>
    <w:lvl w:ilvl="0" w:tplc="A4BA252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nsid w:val="3FE57469"/>
    <w:multiLevelType w:val="hybridMultilevel"/>
    <w:tmpl w:val="4224C9F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9431D6"/>
    <w:multiLevelType w:val="hybridMultilevel"/>
    <w:tmpl w:val="371EE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3A5CCC"/>
    <w:multiLevelType w:val="hybridMultilevel"/>
    <w:tmpl w:val="DAC8C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69D34BD"/>
    <w:multiLevelType w:val="hybridMultilevel"/>
    <w:tmpl w:val="1DEE79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645147"/>
    <w:multiLevelType w:val="hybridMultilevel"/>
    <w:tmpl w:val="97F667B8"/>
    <w:lvl w:ilvl="0" w:tplc="CC40527A">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4A630E65"/>
    <w:multiLevelType w:val="multilevel"/>
    <w:tmpl w:val="1B5E43A8"/>
    <w:lvl w:ilvl="0">
      <w:start w:val="1"/>
      <w:numFmt w:val="decimal"/>
      <w:lvlText w:val="(%1)"/>
      <w:lvlJc w:val="left"/>
      <w:pPr>
        <w:tabs>
          <w:tab w:val="num" w:pos="678"/>
        </w:tabs>
        <w:ind w:left="678" w:hanging="390"/>
      </w:pPr>
      <w:rPr>
        <w:rFonts w:hint="default"/>
      </w:rPr>
    </w:lvl>
    <w:lvl w:ilvl="1">
      <w:start w:val="1"/>
      <w:numFmt w:val="lowerLetter"/>
      <w:lvlText w:val="%2."/>
      <w:lvlJc w:val="left"/>
      <w:pPr>
        <w:tabs>
          <w:tab w:val="num" w:pos="1368"/>
        </w:tabs>
        <w:ind w:left="1368" w:hanging="360"/>
      </w:pPr>
    </w:lvl>
    <w:lvl w:ilvl="2">
      <w:start w:val="1"/>
      <w:numFmt w:val="lowerRoman"/>
      <w:lvlText w:val="%3."/>
      <w:lvlJc w:val="right"/>
      <w:pPr>
        <w:tabs>
          <w:tab w:val="num" w:pos="2088"/>
        </w:tabs>
        <w:ind w:left="2088" w:hanging="180"/>
      </w:pPr>
    </w:lvl>
    <w:lvl w:ilvl="3">
      <w:start w:val="1"/>
      <w:numFmt w:val="decimal"/>
      <w:lvlText w:val="%4."/>
      <w:lvlJc w:val="left"/>
      <w:pPr>
        <w:tabs>
          <w:tab w:val="num" w:pos="2808"/>
        </w:tabs>
        <w:ind w:left="2808" w:hanging="360"/>
      </w:pPr>
    </w:lvl>
    <w:lvl w:ilvl="4">
      <w:start w:val="1"/>
      <w:numFmt w:val="lowerLetter"/>
      <w:lvlText w:val="%5."/>
      <w:lvlJc w:val="left"/>
      <w:pPr>
        <w:tabs>
          <w:tab w:val="num" w:pos="3528"/>
        </w:tabs>
        <w:ind w:left="3528" w:hanging="360"/>
      </w:pPr>
    </w:lvl>
    <w:lvl w:ilvl="5">
      <w:start w:val="1"/>
      <w:numFmt w:val="lowerRoman"/>
      <w:lvlText w:val="%6."/>
      <w:lvlJc w:val="right"/>
      <w:pPr>
        <w:tabs>
          <w:tab w:val="num" w:pos="4248"/>
        </w:tabs>
        <w:ind w:left="4248" w:hanging="180"/>
      </w:pPr>
    </w:lvl>
    <w:lvl w:ilvl="6">
      <w:start w:val="1"/>
      <w:numFmt w:val="decimal"/>
      <w:lvlText w:val="%7."/>
      <w:lvlJc w:val="left"/>
      <w:pPr>
        <w:tabs>
          <w:tab w:val="num" w:pos="4968"/>
        </w:tabs>
        <w:ind w:left="4968" w:hanging="360"/>
      </w:pPr>
    </w:lvl>
    <w:lvl w:ilvl="7">
      <w:start w:val="1"/>
      <w:numFmt w:val="lowerLetter"/>
      <w:lvlText w:val="%8."/>
      <w:lvlJc w:val="left"/>
      <w:pPr>
        <w:tabs>
          <w:tab w:val="num" w:pos="5688"/>
        </w:tabs>
        <w:ind w:left="5688" w:hanging="360"/>
      </w:pPr>
    </w:lvl>
    <w:lvl w:ilvl="8">
      <w:start w:val="1"/>
      <w:numFmt w:val="lowerRoman"/>
      <w:lvlText w:val="%9."/>
      <w:lvlJc w:val="right"/>
      <w:pPr>
        <w:tabs>
          <w:tab w:val="num" w:pos="6408"/>
        </w:tabs>
        <w:ind w:left="6408" w:hanging="180"/>
      </w:pPr>
    </w:lvl>
  </w:abstractNum>
  <w:abstractNum w:abstractNumId="26">
    <w:nsid w:val="4B0C50B2"/>
    <w:multiLevelType w:val="hybridMultilevel"/>
    <w:tmpl w:val="FB06A57E"/>
    <w:lvl w:ilvl="0" w:tplc="DFC67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B1079D8"/>
    <w:multiLevelType w:val="hybridMultilevel"/>
    <w:tmpl w:val="841C8A02"/>
    <w:lvl w:ilvl="0" w:tplc="68B6AB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nsid w:val="4C580349"/>
    <w:multiLevelType w:val="hybridMultilevel"/>
    <w:tmpl w:val="DB7CC3A0"/>
    <w:lvl w:ilvl="0" w:tplc="8AF42B26">
      <w:start w:val="1"/>
      <w:numFmt w:val="upperLetter"/>
      <w:lvlText w:val="%1."/>
      <w:lvlJc w:val="left"/>
      <w:pPr>
        <w:ind w:left="720" w:hanging="360"/>
      </w:pPr>
      <w:rPr>
        <w:rFonts w:ascii="Calibri" w:eastAsia="Calibri" w:hAnsi="Calibri"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C14669"/>
    <w:multiLevelType w:val="hybridMultilevel"/>
    <w:tmpl w:val="1FCC4A0A"/>
    <w:lvl w:ilvl="0" w:tplc="179E6D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FAD77FB"/>
    <w:multiLevelType w:val="hybridMultilevel"/>
    <w:tmpl w:val="B0DEAD5C"/>
    <w:lvl w:ilvl="0" w:tplc="DADCBAAA">
      <w:start w:val="3"/>
      <w:numFmt w:val="upp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E57766"/>
    <w:multiLevelType w:val="hybridMultilevel"/>
    <w:tmpl w:val="254C2A40"/>
    <w:lvl w:ilvl="0" w:tplc="EAC63ED0">
      <w:start w:val="2"/>
      <w:numFmt w:val="lowerLetter"/>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26D6F44"/>
    <w:multiLevelType w:val="hybridMultilevel"/>
    <w:tmpl w:val="E3FCF0EE"/>
    <w:lvl w:ilvl="0" w:tplc="8DAA290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nsid w:val="552B2B99"/>
    <w:multiLevelType w:val="hybridMultilevel"/>
    <w:tmpl w:val="1B5E43A8"/>
    <w:lvl w:ilvl="0" w:tplc="9042BB32">
      <w:start w:val="1"/>
      <w:numFmt w:val="decimal"/>
      <w:lvlText w:val="(%1)"/>
      <w:lvlJc w:val="left"/>
      <w:pPr>
        <w:tabs>
          <w:tab w:val="num" w:pos="678"/>
        </w:tabs>
        <w:ind w:left="678" w:hanging="39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5">
    <w:nsid w:val="571B5F5A"/>
    <w:multiLevelType w:val="hybridMultilevel"/>
    <w:tmpl w:val="BDEC8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9A1359"/>
    <w:multiLevelType w:val="hybridMultilevel"/>
    <w:tmpl w:val="D71E25B4"/>
    <w:lvl w:ilvl="0" w:tplc="0409000F">
      <w:start w:val="1"/>
      <w:numFmt w:val="decimal"/>
      <w:lvlText w:val="%1."/>
      <w:lvlJc w:val="left"/>
      <w:pPr>
        <w:tabs>
          <w:tab w:val="num" w:pos="1008"/>
        </w:tabs>
        <w:ind w:left="1008" w:hanging="360"/>
      </w:p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37">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4AE446D"/>
    <w:multiLevelType w:val="hybridMultilevel"/>
    <w:tmpl w:val="C736F55E"/>
    <w:lvl w:ilvl="0" w:tplc="D6088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7C373AF"/>
    <w:multiLevelType w:val="hybridMultilevel"/>
    <w:tmpl w:val="9A986A4C"/>
    <w:lvl w:ilvl="0" w:tplc="43B85184">
      <w:start w:val="2"/>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0">
    <w:nsid w:val="6A1C1559"/>
    <w:multiLevelType w:val="multilevel"/>
    <w:tmpl w:val="639AA374"/>
    <w:lvl w:ilvl="0">
      <w:start w:val="1"/>
      <w:numFmt w:val="upperLetter"/>
      <w:pStyle w:val="Lettering"/>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6D314F9C"/>
    <w:multiLevelType w:val="hybridMultilevel"/>
    <w:tmpl w:val="12325E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57272D"/>
    <w:multiLevelType w:val="hybridMultilevel"/>
    <w:tmpl w:val="5BEA81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1"/>
  </w:num>
  <w:num w:numId="3">
    <w:abstractNumId w:val="30"/>
  </w:num>
  <w:num w:numId="4">
    <w:abstractNumId w:val="3"/>
  </w:num>
  <w:num w:numId="5">
    <w:abstractNumId w:val="10"/>
  </w:num>
  <w:num w:numId="6">
    <w:abstractNumId w:val="36"/>
  </w:num>
  <w:num w:numId="7">
    <w:abstractNumId w:val="2"/>
  </w:num>
  <w:num w:numId="8">
    <w:abstractNumId w:val="19"/>
  </w:num>
  <w:num w:numId="9">
    <w:abstractNumId w:val="34"/>
  </w:num>
  <w:num w:numId="10">
    <w:abstractNumId w:val="25"/>
  </w:num>
  <w:num w:numId="11">
    <w:abstractNumId w:val="5"/>
  </w:num>
  <w:num w:numId="12">
    <w:abstractNumId w:val="31"/>
  </w:num>
  <w:num w:numId="13">
    <w:abstractNumId w:val="27"/>
  </w:num>
  <w:num w:numId="14">
    <w:abstractNumId w:val="1"/>
  </w:num>
  <w:num w:numId="15">
    <w:abstractNumId w:val="39"/>
  </w:num>
  <w:num w:numId="16">
    <w:abstractNumId w:val="18"/>
  </w:num>
  <w:num w:numId="17">
    <w:abstractNumId w:val="9"/>
  </w:num>
  <w:num w:numId="18">
    <w:abstractNumId w:val="0"/>
  </w:num>
  <w:num w:numId="19">
    <w:abstractNumId w:val="32"/>
  </w:num>
  <w:num w:numId="20">
    <w:abstractNumId w:val="22"/>
  </w:num>
  <w:num w:numId="21">
    <w:abstractNumId w:val="16"/>
  </w:num>
  <w:num w:numId="22">
    <w:abstractNumId w:val="37"/>
  </w:num>
  <w:num w:numId="23">
    <w:abstractNumId w:val="17"/>
  </w:num>
  <w:num w:numId="24">
    <w:abstractNumId w:val="8"/>
  </w:num>
  <w:num w:numId="25">
    <w:abstractNumId w:val="28"/>
  </w:num>
  <w:num w:numId="26">
    <w:abstractNumId w:val="13"/>
  </w:num>
  <w:num w:numId="27">
    <w:abstractNumId w:val="15"/>
  </w:num>
  <w:num w:numId="28">
    <w:abstractNumId w:val="42"/>
  </w:num>
  <w:num w:numId="29">
    <w:abstractNumId w:val="7"/>
  </w:num>
  <w:num w:numId="30">
    <w:abstractNumId w:val="41"/>
  </w:num>
  <w:num w:numId="31">
    <w:abstractNumId w:val="29"/>
  </w:num>
  <w:num w:numId="32">
    <w:abstractNumId w:val="20"/>
  </w:num>
  <w:num w:numId="33">
    <w:abstractNumId w:val="14"/>
  </w:num>
  <w:num w:numId="34">
    <w:abstractNumId w:val="21"/>
  </w:num>
  <w:num w:numId="35">
    <w:abstractNumId w:val="23"/>
  </w:num>
  <w:num w:numId="36">
    <w:abstractNumId w:val="38"/>
  </w:num>
  <w:num w:numId="37">
    <w:abstractNumId w:val="4"/>
  </w:num>
  <w:num w:numId="38">
    <w:abstractNumId w:val="26"/>
  </w:num>
  <w:num w:numId="39">
    <w:abstractNumId w:val="12"/>
  </w:num>
  <w:num w:numId="40">
    <w:abstractNumId w:val="6"/>
  </w:num>
  <w:num w:numId="41">
    <w:abstractNumId w:val="24"/>
  </w:num>
  <w:num w:numId="42">
    <w:abstractNumId w:val="35"/>
  </w:num>
  <w:num w:numId="43">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87F"/>
    <w:rsid w:val="00000AE5"/>
    <w:rsid w:val="000073D1"/>
    <w:rsid w:val="00024675"/>
    <w:rsid w:val="0005324F"/>
    <w:rsid w:val="0005511E"/>
    <w:rsid w:val="00055FE8"/>
    <w:rsid w:val="00056FA4"/>
    <w:rsid w:val="0006664C"/>
    <w:rsid w:val="00071EE0"/>
    <w:rsid w:val="00075033"/>
    <w:rsid w:val="00076479"/>
    <w:rsid w:val="00076D1B"/>
    <w:rsid w:val="00083318"/>
    <w:rsid w:val="00083933"/>
    <w:rsid w:val="00086BEF"/>
    <w:rsid w:val="00096D6E"/>
    <w:rsid w:val="000A03D6"/>
    <w:rsid w:val="000A4B54"/>
    <w:rsid w:val="000D1BAF"/>
    <w:rsid w:val="000D5A61"/>
    <w:rsid w:val="000D5BD8"/>
    <w:rsid w:val="00107942"/>
    <w:rsid w:val="00112D79"/>
    <w:rsid w:val="00124B2A"/>
    <w:rsid w:val="00143062"/>
    <w:rsid w:val="001557A6"/>
    <w:rsid w:val="001669FC"/>
    <w:rsid w:val="0018297B"/>
    <w:rsid w:val="00186380"/>
    <w:rsid w:val="00192242"/>
    <w:rsid w:val="001A433A"/>
    <w:rsid w:val="001A739C"/>
    <w:rsid w:val="001B509A"/>
    <w:rsid w:val="001C3522"/>
    <w:rsid w:val="001D390B"/>
    <w:rsid w:val="001D5B88"/>
    <w:rsid w:val="001D6EE1"/>
    <w:rsid w:val="001E188E"/>
    <w:rsid w:val="001E1AD7"/>
    <w:rsid w:val="001F6844"/>
    <w:rsid w:val="00213226"/>
    <w:rsid w:val="002239AC"/>
    <w:rsid w:val="0024066E"/>
    <w:rsid w:val="00241BAE"/>
    <w:rsid w:val="00241D05"/>
    <w:rsid w:val="00247885"/>
    <w:rsid w:val="00252BF1"/>
    <w:rsid w:val="0025373F"/>
    <w:rsid w:val="00254974"/>
    <w:rsid w:val="0025699D"/>
    <w:rsid w:val="00262B6A"/>
    <w:rsid w:val="00266AAF"/>
    <w:rsid w:val="00275EF2"/>
    <w:rsid w:val="00291891"/>
    <w:rsid w:val="002B7DED"/>
    <w:rsid w:val="002D2D22"/>
    <w:rsid w:val="002D6DF5"/>
    <w:rsid w:val="002E5613"/>
    <w:rsid w:val="002E6DD0"/>
    <w:rsid w:val="002F1DB2"/>
    <w:rsid w:val="002F2904"/>
    <w:rsid w:val="003022F3"/>
    <w:rsid w:val="00310555"/>
    <w:rsid w:val="0033430B"/>
    <w:rsid w:val="0034677A"/>
    <w:rsid w:val="00353D61"/>
    <w:rsid w:val="003855D0"/>
    <w:rsid w:val="003A26DE"/>
    <w:rsid w:val="003B0C1C"/>
    <w:rsid w:val="003B1717"/>
    <w:rsid w:val="003B3014"/>
    <w:rsid w:val="003C3DB7"/>
    <w:rsid w:val="003D576F"/>
    <w:rsid w:val="003E66D7"/>
    <w:rsid w:val="003F17B3"/>
    <w:rsid w:val="003F76B9"/>
    <w:rsid w:val="004059F3"/>
    <w:rsid w:val="00405FF6"/>
    <w:rsid w:val="00426D39"/>
    <w:rsid w:val="00430913"/>
    <w:rsid w:val="0043371E"/>
    <w:rsid w:val="004453C8"/>
    <w:rsid w:val="004507D6"/>
    <w:rsid w:val="0045393E"/>
    <w:rsid w:val="00464C5A"/>
    <w:rsid w:val="004A175D"/>
    <w:rsid w:val="004D3417"/>
    <w:rsid w:val="004D40F2"/>
    <w:rsid w:val="005546F6"/>
    <w:rsid w:val="00560757"/>
    <w:rsid w:val="00567628"/>
    <w:rsid w:val="0056787F"/>
    <w:rsid w:val="0057465D"/>
    <w:rsid w:val="00580E22"/>
    <w:rsid w:val="005875E6"/>
    <w:rsid w:val="005951C1"/>
    <w:rsid w:val="005B602A"/>
    <w:rsid w:val="005B6316"/>
    <w:rsid w:val="005C0B56"/>
    <w:rsid w:val="005C6190"/>
    <w:rsid w:val="005C71BA"/>
    <w:rsid w:val="005D69A5"/>
    <w:rsid w:val="005D7203"/>
    <w:rsid w:val="005E13CB"/>
    <w:rsid w:val="005E2F72"/>
    <w:rsid w:val="005F039B"/>
    <w:rsid w:val="00601EB8"/>
    <w:rsid w:val="00605746"/>
    <w:rsid w:val="006237DF"/>
    <w:rsid w:val="006328EA"/>
    <w:rsid w:val="00642CE8"/>
    <w:rsid w:val="006542BE"/>
    <w:rsid w:val="00654A24"/>
    <w:rsid w:val="00663AB4"/>
    <w:rsid w:val="006645FF"/>
    <w:rsid w:val="00683722"/>
    <w:rsid w:val="006A1EBE"/>
    <w:rsid w:val="006D0E41"/>
    <w:rsid w:val="006D68E7"/>
    <w:rsid w:val="006F1FE6"/>
    <w:rsid w:val="007176DB"/>
    <w:rsid w:val="0072166D"/>
    <w:rsid w:val="00723047"/>
    <w:rsid w:val="00727328"/>
    <w:rsid w:val="00742BCE"/>
    <w:rsid w:val="0074595F"/>
    <w:rsid w:val="007745EA"/>
    <w:rsid w:val="00795FF4"/>
    <w:rsid w:val="007B2318"/>
    <w:rsid w:val="007C1650"/>
    <w:rsid w:val="007C4DBC"/>
    <w:rsid w:val="007D198A"/>
    <w:rsid w:val="007E1544"/>
    <w:rsid w:val="007E6ECC"/>
    <w:rsid w:val="00803E8B"/>
    <w:rsid w:val="00815A6B"/>
    <w:rsid w:val="00835313"/>
    <w:rsid w:val="0084156E"/>
    <w:rsid w:val="00853298"/>
    <w:rsid w:val="00856DBF"/>
    <w:rsid w:val="00863827"/>
    <w:rsid w:val="00864819"/>
    <w:rsid w:val="00871B28"/>
    <w:rsid w:val="008860CD"/>
    <w:rsid w:val="0089305A"/>
    <w:rsid w:val="008932DA"/>
    <w:rsid w:val="008956DA"/>
    <w:rsid w:val="008D4EE4"/>
    <w:rsid w:val="008E066D"/>
    <w:rsid w:val="008F4134"/>
    <w:rsid w:val="0094039E"/>
    <w:rsid w:val="00944F81"/>
    <w:rsid w:val="00962F2D"/>
    <w:rsid w:val="009705A4"/>
    <w:rsid w:val="00970704"/>
    <w:rsid w:val="0097688F"/>
    <w:rsid w:val="00986413"/>
    <w:rsid w:val="009925CF"/>
    <w:rsid w:val="009A14DF"/>
    <w:rsid w:val="009B5D26"/>
    <w:rsid w:val="009C6D7B"/>
    <w:rsid w:val="009D6532"/>
    <w:rsid w:val="009E6D8C"/>
    <w:rsid w:val="009F6E09"/>
    <w:rsid w:val="00A03480"/>
    <w:rsid w:val="00A05211"/>
    <w:rsid w:val="00A21659"/>
    <w:rsid w:val="00A25CFF"/>
    <w:rsid w:val="00A3230D"/>
    <w:rsid w:val="00A44881"/>
    <w:rsid w:val="00A56F74"/>
    <w:rsid w:val="00A732D4"/>
    <w:rsid w:val="00A8205C"/>
    <w:rsid w:val="00A90801"/>
    <w:rsid w:val="00A94291"/>
    <w:rsid w:val="00AA0F03"/>
    <w:rsid w:val="00AB4DAE"/>
    <w:rsid w:val="00AB519C"/>
    <w:rsid w:val="00AC3C4E"/>
    <w:rsid w:val="00AC7695"/>
    <w:rsid w:val="00AC7F27"/>
    <w:rsid w:val="00AE339B"/>
    <w:rsid w:val="00AF5DF0"/>
    <w:rsid w:val="00B0718D"/>
    <w:rsid w:val="00B139E8"/>
    <w:rsid w:val="00B16794"/>
    <w:rsid w:val="00B30B42"/>
    <w:rsid w:val="00B31CC4"/>
    <w:rsid w:val="00B41FC5"/>
    <w:rsid w:val="00B42391"/>
    <w:rsid w:val="00B651B1"/>
    <w:rsid w:val="00B75D33"/>
    <w:rsid w:val="00BE5453"/>
    <w:rsid w:val="00BE63C8"/>
    <w:rsid w:val="00BF65A4"/>
    <w:rsid w:val="00C053B9"/>
    <w:rsid w:val="00C11B7E"/>
    <w:rsid w:val="00C17F81"/>
    <w:rsid w:val="00C34222"/>
    <w:rsid w:val="00C35D26"/>
    <w:rsid w:val="00C572CF"/>
    <w:rsid w:val="00C637F2"/>
    <w:rsid w:val="00C66D41"/>
    <w:rsid w:val="00C67DCA"/>
    <w:rsid w:val="00C75D8D"/>
    <w:rsid w:val="00C93640"/>
    <w:rsid w:val="00CA6F96"/>
    <w:rsid w:val="00CB2A83"/>
    <w:rsid w:val="00CB36D2"/>
    <w:rsid w:val="00CB6CDD"/>
    <w:rsid w:val="00CD09AD"/>
    <w:rsid w:val="00CD5B16"/>
    <w:rsid w:val="00CF5330"/>
    <w:rsid w:val="00D07532"/>
    <w:rsid w:val="00D132C9"/>
    <w:rsid w:val="00D15FE7"/>
    <w:rsid w:val="00D4782E"/>
    <w:rsid w:val="00D5261E"/>
    <w:rsid w:val="00D5615D"/>
    <w:rsid w:val="00D57678"/>
    <w:rsid w:val="00D57C98"/>
    <w:rsid w:val="00D60BC1"/>
    <w:rsid w:val="00D75EB3"/>
    <w:rsid w:val="00D805B5"/>
    <w:rsid w:val="00D84827"/>
    <w:rsid w:val="00D84936"/>
    <w:rsid w:val="00DA6AFB"/>
    <w:rsid w:val="00DD5A7C"/>
    <w:rsid w:val="00DF0BC0"/>
    <w:rsid w:val="00DF5017"/>
    <w:rsid w:val="00E0253A"/>
    <w:rsid w:val="00E04313"/>
    <w:rsid w:val="00E07306"/>
    <w:rsid w:val="00E10161"/>
    <w:rsid w:val="00E111E7"/>
    <w:rsid w:val="00E220E4"/>
    <w:rsid w:val="00E31A1D"/>
    <w:rsid w:val="00E3538A"/>
    <w:rsid w:val="00E64E46"/>
    <w:rsid w:val="00E76F8C"/>
    <w:rsid w:val="00E776E1"/>
    <w:rsid w:val="00EA5BBB"/>
    <w:rsid w:val="00EB235F"/>
    <w:rsid w:val="00EB4EC3"/>
    <w:rsid w:val="00ED21A9"/>
    <w:rsid w:val="00ED47CF"/>
    <w:rsid w:val="00EF12FA"/>
    <w:rsid w:val="00EF1F3B"/>
    <w:rsid w:val="00F234E8"/>
    <w:rsid w:val="00F30681"/>
    <w:rsid w:val="00F337FE"/>
    <w:rsid w:val="00F35E2F"/>
    <w:rsid w:val="00F519F4"/>
    <w:rsid w:val="00F80067"/>
    <w:rsid w:val="00F815AC"/>
    <w:rsid w:val="00F921F9"/>
    <w:rsid w:val="00F974F5"/>
    <w:rsid w:val="00FA4D65"/>
    <w:rsid w:val="00FA73E5"/>
    <w:rsid w:val="00FB2C37"/>
    <w:rsid w:val="00FB6FB3"/>
    <w:rsid w:val="00FC53AA"/>
    <w:rsid w:val="00FE5A01"/>
    <w:rsid w:val="00FF6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CFBA4AE-A5E0-4778-9E7E-61EB45A70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1" w:qFormat="1"/>
    <w:lsdException w:name="Subtitle" w:qFormat="1"/>
    <w:lsdException w:name="Hyperlink" w:uiPriority="99"/>
    <w:lsdException w:name="FollowedHyperlink" w:uiPriority="99"/>
    <w:lsdException w:name="Strong" w:uiPriority="22" w:qFormat="1"/>
    <w:lsdException w:name="Emphasis" w:uiPriority="7" w:qFormat="1"/>
    <w:lsdException w:name="Document Map" w:uiPriority="99"/>
    <w:lsdException w:name="HTML Bottom of Form"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aliases w:val="Heading 1 Char,Heading 1 Char2 Char,Heading 1 Char1 Char Char,Heading 1 Char Char Char Char,Heading 1 Char Char1 Char,Heading 1 Char2,Heading 1 Char1 Char,Heading 1 Char Char Char,Heading 1 Char Char1, Char,Pocket"/>
    <w:basedOn w:val="Normal"/>
    <w:next w:val="Normal"/>
    <w:link w:val="PocketChar"/>
    <w:uiPriority w:val="1"/>
    <w:qFormat/>
    <w:pPr>
      <w:keepNext/>
      <w:spacing w:before="240" w:after="60"/>
      <w:outlineLvl w:val="0"/>
    </w:pPr>
    <w:rPr>
      <w:rFonts w:cs="Arial"/>
      <w:b/>
      <w:bCs/>
      <w:kern w:val="32"/>
      <w:sz w:val="32"/>
      <w:szCs w:val="32"/>
    </w:rPr>
  </w:style>
  <w:style w:type="paragraph" w:styleId="Heading2">
    <w:name w:val="heading 2"/>
    <w:aliases w:val="Heading 2 Char,Heading 2 Char2 Char,Heading 2 Char1 Char Char,Heading 2 Char Char Char Char,Heading 2 Char Char1 Char,Heading 2 Char2,Heading 2 Char1 Char,Heading 2 Char Char Char,Heading 2 Char Char1,Heading 21, Char Char Char Char1,Block,Hat"/>
    <w:basedOn w:val="Normal"/>
    <w:next w:val="Normal"/>
    <w:link w:val="Heading2Char1"/>
    <w:uiPriority w:val="2"/>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rFonts w:ascii="Verdana" w:hAnsi="Verdana"/>
      <w:b/>
      <w:szCs w:val="20"/>
    </w:rPr>
  </w:style>
  <w:style w:type="paragraph" w:styleId="Heading3">
    <w:name w:val="heading 3"/>
    <w:aliases w:val="Heading 3 Char,Tags v 2"/>
    <w:basedOn w:val="Normal"/>
    <w:next w:val="Normal"/>
    <w:uiPriority w:val="3"/>
    <w:qFormat/>
    <w:pPr>
      <w:keepNext/>
      <w:spacing w:before="240" w:after="60"/>
      <w:outlineLvl w:val="2"/>
    </w:pPr>
    <w:rPr>
      <w:rFonts w:cs="Arial"/>
      <w:b/>
      <w:bCs/>
      <w:sz w:val="26"/>
      <w:szCs w:val="26"/>
    </w:rPr>
  </w:style>
  <w:style w:type="paragraph" w:styleId="Heading4">
    <w:name w:val="heading 4"/>
    <w:aliases w:val="Big card,Normal Tag"/>
    <w:basedOn w:val="Normal"/>
    <w:next w:val="Normal"/>
    <w:link w:val="Heading4Char"/>
    <w:uiPriority w:val="4"/>
    <w:qFormat/>
    <w:pPr>
      <w:keepNext/>
      <w:spacing w:before="240" w:after="60"/>
      <w:outlineLvl w:val="3"/>
    </w:pPr>
    <w:rPr>
      <w:rFonts w:ascii="Times New Roman" w:hAnsi="Times New Roman"/>
      <w:b/>
      <w:bCs/>
      <w:sz w:val="28"/>
      <w:szCs w:val="28"/>
    </w:rPr>
  </w:style>
  <w:style w:type="paragraph" w:styleId="Heading5">
    <w:name w:val="heading 5"/>
    <w:aliases w:val="Blocks"/>
    <w:basedOn w:val="Normal"/>
    <w:next w:val="Normal"/>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4"/>
    </w:pPr>
    <w:rPr>
      <w:rFonts w:ascii="Times-Roman" w:hAnsi="Times-Roman"/>
      <w:sz w:val="32"/>
      <w:szCs w:val="20"/>
    </w:rPr>
  </w:style>
  <w:style w:type="paragraph" w:styleId="Heading8">
    <w:name w:val="heading 8"/>
    <w:basedOn w:val="Normal"/>
    <w:next w:val="Normal"/>
    <w:qFormat/>
    <w:pPr>
      <w:spacing w:before="240" w:after="60"/>
      <w:outlineLvl w:val="7"/>
    </w:pPr>
    <w:rPr>
      <w:rFonts w:ascii="Times New Roman" w:hAnsi="Times New Roman"/>
      <w:i/>
      <w:iCs/>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 Char2,Header Char2,Header Char1 Char,Header Char Char Char,Char Char Char Char,Header Char Char1,Header Char2 Char Char Char,Header Char1 Char1 Char Char Char,Header Char Char Char1 Char Char Char,Header Char Char2 Char Char Char"/>
    <w:basedOn w:val="Normal"/>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Tag">
    <w:name w:val="Tag"/>
    <w:basedOn w:val="Normal"/>
    <w:link w:val="TagChar1"/>
    <w:qFormat/>
    <w:pPr>
      <w:ind w:left="288" w:right="288"/>
    </w:pPr>
    <w:rPr>
      <w:b/>
      <w:sz w:val="22"/>
    </w:rPr>
  </w:style>
  <w:style w:type="paragraph" w:customStyle="1" w:styleId="evidencetext">
    <w:name w:val="evidence text"/>
    <w:basedOn w:val="Normal"/>
    <w:link w:val="evidencetextChar1"/>
    <w:qFormat/>
    <w:rsid w:val="00C34222"/>
    <w:pPr>
      <w:ind w:left="1008" w:right="720"/>
    </w:pPr>
    <w:rPr>
      <w:color w:val="000000"/>
      <w:sz w:val="16"/>
    </w:rPr>
  </w:style>
  <w:style w:type="paragraph" w:customStyle="1" w:styleId="BlockTitle1">
    <w:name w:val="Block Title #1"/>
    <w:basedOn w:val="Heading1"/>
    <w:pPr>
      <w:pBdr>
        <w:top w:val="single" w:sz="18" w:space="1" w:color="000000"/>
        <w:left w:val="single" w:sz="18" w:space="4" w:color="000000"/>
        <w:bottom w:val="single" w:sz="18" w:space="1" w:color="000000"/>
        <w:right w:val="single" w:sz="18" w:space="4" w:color="000000"/>
      </w:pBdr>
      <w:spacing w:before="0" w:after="0"/>
      <w:ind w:left="1728" w:right="1728"/>
      <w:jc w:val="center"/>
    </w:pPr>
    <w:rPr>
      <w:color w:val="000000"/>
      <w:sz w:val="24"/>
    </w:rPr>
  </w:style>
  <w:style w:type="paragraph" w:customStyle="1" w:styleId="boldcite">
    <w:name w:val="bold cite"/>
    <w:basedOn w:val="Normal"/>
    <w:rPr>
      <w:b/>
      <w:color w:val="000000"/>
      <w:sz w:val="22"/>
      <w:u w:val="thick" w:color="000000"/>
    </w:rPr>
  </w:style>
  <w:style w:type="paragraph" w:customStyle="1" w:styleId="highlightcardtext">
    <w:name w:val="highlight card text"/>
    <w:basedOn w:val="evidencetext"/>
    <w:link w:val="highlightcardtextChar2"/>
    <w:pPr>
      <w:framePr w:hSpace="187" w:vSpace="187" w:wrap="notBeside" w:vAnchor="text" w:hAnchor="text" w:y="1"/>
      <w:shd w:val="pct10" w:color="C0C0C0" w:fill="B3B3B3"/>
    </w:pPr>
    <w:rPr>
      <w:u w:val="single" w:color="000000"/>
    </w:rPr>
  </w:style>
  <w:style w:type="paragraph" w:customStyle="1" w:styleId="underlineevidencetext">
    <w:name w:val="underline evidence text"/>
    <w:basedOn w:val="evidencetext"/>
    <w:rPr>
      <w:u w:val="single"/>
    </w:rPr>
  </w:style>
  <w:style w:type="paragraph" w:customStyle="1" w:styleId="Style1">
    <w:name w:val="Style1"/>
    <w:basedOn w:val="evidencetext"/>
    <w:rPr>
      <w:strike/>
    </w:rPr>
  </w:style>
  <w:style w:type="paragraph" w:styleId="DocumentMap">
    <w:name w:val="Document Map"/>
    <w:basedOn w:val="Normal"/>
    <w:link w:val="DocumentMapChar"/>
    <w:uiPriority w:val="99"/>
    <w:semiHidden/>
    <w:pPr>
      <w:shd w:val="clear" w:color="auto" w:fill="000080"/>
    </w:pPr>
    <w:rPr>
      <w:rFonts w:cs="Tahoma"/>
      <w:sz w:val="16"/>
    </w:rPr>
  </w:style>
  <w:style w:type="paragraph" w:styleId="TOC1">
    <w:name w:val="toc 1"/>
    <w:basedOn w:val="Normal"/>
    <w:next w:val="Normal"/>
    <w:uiPriority w:val="39"/>
    <w:pPr>
      <w:ind w:left="2592" w:right="2592"/>
    </w:pPr>
    <w:rPr>
      <w:sz w:val="16"/>
    </w:rPr>
  </w:style>
  <w:style w:type="paragraph" w:styleId="z-TopofForm">
    <w:name w:val="HTML Top of Form"/>
    <w:basedOn w:val="Normal"/>
    <w:next w:val="Normal"/>
    <w:link w:val="z-TopofFormChar"/>
    <w:hidden/>
    <w:pPr>
      <w:pBdr>
        <w:bottom w:val="single" w:sz="6" w:space="1" w:color="auto"/>
      </w:pBdr>
      <w:jc w:val="center"/>
    </w:pPr>
    <w:rPr>
      <w:rFonts w:eastAsia="SimSun" w:cs="Arial"/>
      <w:vanish/>
      <w:sz w:val="16"/>
      <w:szCs w:val="16"/>
      <w:lang w:eastAsia="zh-CN"/>
    </w:rPr>
  </w:style>
  <w:style w:type="character" w:styleId="Hyperlink">
    <w:name w:val="Hyperlink"/>
    <w:aliases w:val="Read,Important,heading 1 (block title)"/>
    <w:uiPriority w:val="99"/>
    <w:rPr>
      <w:color w:val="0000FF"/>
      <w:u w:val="single"/>
    </w:rPr>
  </w:style>
  <w:style w:type="paragraph" w:styleId="BodyText3">
    <w:name w:val="Body Text 3"/>
    <w:basedOn w:val="Normal"/>
    <w:rPr>
      <w:rFonts w:cs="Arial"/>
      <w:bCs/>
      <w:color w:val="000000"/>
    </w:rPr>
  </w:style>
  <w:style w:type="paragraph" w:styleId="BodyText">
    <w:name w:val="Body Text"/>
    <w:basedOn w:val="Normal"/>
    <w:link w:val="BodyTextChar"/>
    <w:rPr>
      <w:u w:val="single"/>
    </w:rPr>
  </w:style>
  <w:style w:type="paragraph" w:styleId="BalloonText">
    <w:name w:val="Balloon Text"/>
    <w:basedOn w:val="Normal"/>
    <w:link w:val="BalloonTextChar"/>
    <w:uiPriority w:val="99"/>
    <w:semiHidden/>
    <w:rPr>
      <w:rFonts w:ascii="Tahoma" w:hAnsi="Tahoma"/>
      <w:sz w:val="16"/>
      <w:szCs w:val="16"/>
    </w:rPr>
  </w:style>
  <w:style w:type="character" w:customStyle="1" w:styleId="pmterms1">
    <w:name w:val="pmterms1"/>
    <w:basedOn w:val="DefaultParagraphFont"/>
  </w:style>
  <w:style w:type="paragraph" w:customStyle="1" w:styleId="underlinecard">
    <w:name w:val="underline card"/>
    <w:basedOn w:val="Normal"/>
    <w:rPr>
      <w:u w:val="single"/>
    </w:rPr>
  </w:style>
  <w:style w:type="character" w:customStyle="1" w:styleId="underlinecardChar">
    <w:name w:val="underline card Char"/>
    <w:rPr>
      <w:rFonts w:ascii="Arial" w:hAnsi="Arial"/>
      <w:sz w:val="18"/>
      <w:szCs w:val="24"/>
      <w:u w:val="single"/>
      <w:lang w:val="en-US" w:eastAsia="en-US" w:bidi="ar-SA"/>
    </w:rPr>
  </w:style>
  <w:style w:type="character" w:customStyle="1" w:styleId="term">
    <w:name w:val="term"/>
    <w:basedOn w:val="DefaultParagraphFont"/>
  </w:style>
  <w:style w:type="character" w:customStyle="1" w:styleId="dateline">
    <w:name w:val="dateline"/>
    <w:basedOn w:val="DefaultParagraphFont"/>
  </w:style>
  <w:style w:type="character" w:customStyle="1" w:styleId="dateline-separator">
    <w:name w:val="dateline-separator"/>
    <w:basedOn w:val="DefaultParagraphFont"/>
  </w:style>
  <w:style w:type="character" w:customStyle="1" w:styleId="term1">
    <w:name w:val="term1"/>
    <w:rPr>
      <w:rFonts w:ascii="Verdana" w:hAnsi="Verdana" w:hint="default"/>
      <w:b/>
      <w:bCs/>
      <w:sz w:val="20"/>
      <w:szCs w:val="20"/>
    </w:rPr>
  </w:style>
  <w:style w:type="character" w:customStyle="1" w:styleId="HeaderChar">
    <w:name w:val="Header Char"/>
    <w:aliases w:val="Header Char2 Char,Header Char1 Char Char,Header Char Char Char Char,Char Char Char Char Char,Header Char Char1 Char,Char Char Char1 Char,Header Char2 Char Char Char Char,Header Char1 Char1 Char Char Char Char,Header 1 Char"/>
    <w:uiPriority w:val="99"/>
    <w:rPr>
      <w:rFonts w:ascii="Arial" w:hAnsi="Arial"/>
      <w:szCs w:val="24"/>
      <w:lang w:val="en-US" w:eastAsia="en-US" w:bidi="ar-SA"/>
    </w:rPr>
  </w:style>
  <w:style w:type="character" w:customStyle="1" w:styleId="body">
    <w:name w:val="body"/>
    <w:basedOn w:val="DefaultParagraphFont"/>
  </w:style>
  <w:style w:type="character" w:customStyle="1" w:styleId="Author">
    <w:name w:val="Author"/>
    <w:rPr>
      <w:b/>
      <w:bCs/>
      <w:sz w:val="24"/>
      <w:szCs w:val="24"/>
    </w:rPr>
  </w:style>
  <w:style w:type="character" w:customStyle="1" w:styleId="underline">
    <w:name w:val="underline"/>
    <w:link w:val="textbold"/>
    <w:qFormat/>
    <w:rPr>
      <w:u w:val="single"/>
    </w:rPr>
  </w:style>
  <w:style w:type="paragraph" w:styleId="BodyText2">
    <w:name w:val="Body Text 2"/>
    <w:basedOn w:val="Normal"/>
    <w:rPr>
      <w:sz w:val="12"/>
    </w:rPr>
  </w:style>
  <w:style w:type="paragraph" w:customStyle="1" w:styleId="BlockTitle2">
    <w:name w:val="Block Title #2"/>
    <w:basedOn w:val="BlockTitle1"/>
    <w:pPr>
      <w:outlineLvl w:val="9"/>
    </w:pPr>
  </w:style>
  <w:style w:type="character" w:styleId="FollowedHyperlink">
    <w:name w:val="FollowedHyperlink"/>
    <w:uiPriority w:val="99"/>
    <w:rPr>
      <w:color w:val="800080"/>
      <w:u w:val="single"/>
    </w:rPr>
  </w:style>
  <w:style w:type="character" w:customStyle="1" w:styleId="Hyperlink1">
    <w:name w:val="Hyperlink1"/>
    <w:rPr>
      <w:color w:val="745D57"/>
      <w:u w:val="single"/>
    </w:rPr>
  </w:style>
  <w:style w:type="paragraph" w:customStyle="1" w:styleId="Card">
    <w:name w:val="Card"/>
    <w:basedOn w:val="Normal"/>
    <w:link w:val="CardChar"/>
    <w:autoRedefine/>
    <w:qFormat/>
    <w:pPr>
      <w:overflowPunct w:val="0"/>
      <w:autoSpaceDE w:val="0"/>
      <w:autoSpaceDN w:val="0"/>
      <w:adjustRightInd w:val="0"/>
      <w:textAlignment w:val="baseline"/>
    </w:pPr>
    <w:rPr>
      <w:rFonts w:ascii="Palatino Linotype" w:hAnsi="Palatino Linotype"/>
      <w:color w:val="000000"/>
      <w:szCs w:val="20"/>
    </w:rPr>
  </w:style>
  <w:style w:type="paragraph" w:customStyle="1" w:styleId="CITE">
    <w:name w:val="CITE"/>
    <w:basedOn w:val="Heading1"/>
    <w:pPr>
      <w:spacing w:before="0" w:after="0"/>
    </w:pPr>
    <w:rPr>
      <w:rFonts w:ascii="Verdana" w:hAnsi="Verdana" w:cs="Times New Roman"/>
      <w:bCs w:val="0"/>
      <w:kern w:val="0"/>
      <w:sz w:val="20"/>
      <w:szCs w:val="20"/>
    </w:rPr>
  </w:style>
  <w:style w:type="paragraph" w:customStyle="1" w:styleId="CARD0">
    <w:name w:val="CARD"/>
    <w:basedOn w:val="Normal"/>
    <w:rPr>
      <w:rFonts w:ascii="Verdana" w:hAnsi="Verdana"/>
      <w:szCs w:val="20"/>
    </w:rPr>
  </w:style>
  <w:style w:type="paragraph" w:customStyle="1" w:styleId="CardTag">
    <w:name w:val="Card Tag"/>
    <w:rPr>
      <w:rFonts w:ascii="Arial Narrow" w:hAnsi="Arial Narrow"/>
      <w:b/>
      <w:sz w:val="26"/>
    </w:rPr>
  </w:style>
  <w:style w:type="paragraph" w:customStyle="1" w:styleId="Cardtext">
    <w:name w:val="Card text"/>
    <w:pPr>
      <w:widowControl w:val="0"/>
      <w:autoSpaceDE w:val="0"/>
      <w:autoSpaceDN w:val="0"/>
      <w:adjustRightInd w:val="0"/>
    </w:pPr>
    <w:rPr>
      <w:rFonts w:ascii="Arial Narrow" w:hAnsi="Arial Narrow"/>
      <w:sz w:val="24"/>
      <w:u w:val="single"/>
    </w:rPr>
  </w:style>
  <w:style w:type="paragraph" w:customStyle="1" w:styleId="BlockTitle">
    <w:name w:val="Block Title"/>
    <w:basedOn w:val="Header"/>
    <w:pPr>
      <w:pBdr>
        <w:top w:val="single" w:sz="18" w:space="1" w:color="auto"/>
        <w:left w:val="single" w:sz="18" w:space="4" w:color="auto"/>
        <w:bottom w:val="single" w:sz="18" w:space="1" w:color="auto"/>
        <w:right w:val="single" w:sz="18" w:space="4" w:color="auto"/>
      </w:pBdr>
      <w:tabs>
        <w:tab w:val="left" w:pos="7920"/>
        <w:tab w:val="left" w:pos="9360"/>
      </w:tabs>
      <w:spacing w:before="60" w:after="60"/>
      <w:ind w:left="1728" w:right="1728"/>
      <w:jc w:val="center"/>
      <w:outlineLvl w:val="0"/>
    </w:pPr>
    <w:rPr>
      <w:rFonts w:cs="Arial"/>
      <w:b/>
      <w:sz w:val="32"/>
      <w:szCs w:val="44"/>
    </w:rPr>
  </w:style>
  <w:style w:type="paragraph" w:customStyle="1" w:styleId="Citation">
    <w:name w:val="Citation"/>
    <w:basedOn w:val="Normal"/>
    <w:link w:val="CitationChar1"/>
    <w:rsid w:val="002E5613"/>
    <w:pPr>
      <w:ind w:left="720"/>
    </w:pPr>
  </w:style>
  <w:style w:type="paragraph" w:customStyle="1" w:styleId="CardText0">
    <w:name w:val="Card Text"/>
    <w:basedOn w:val="Normal"/>
    <w:pPr>
      <w:ind w:left="1728" w:right="1728"/>
    </w:pPr>
    <w:rPr>
      <w:sz w:val="18"/>
    </w:rPr>
  </w:style>
  <w:style w:type="character" w:customStyle="1" w:styleId="TagChar">
    <w:name w:val="Tag Char"/>
    <w:aliases w:val="Tags Char,TAG Char1 Char,Heading 2 Char Char Char Char Char2,Heading 2 Char1 Char Char Char Char Char,Heading 2 Char Char Char Char Char Char Char,Heading 2 Char1 Char Char Char Char,Heading 2 Char Char Char Char Char Char,Heading"/>
    <w:qFormat/>
    <w:rPr>
      <w:rFonts w:ascii="Arial" w:hAnsi="Arial"/>
      <w:b/>
      <w:sz w:val="28"/>
      <w:szCs w:val="24"/>
      <w:lang w:val="en-US" w:eastAsia="en-US" w:bidi="ar-SA"/>
    </w:rPr>
  </w:style>
  <w:style w:type="character" w:customStyle="1" w:styleId="CardTextChar">
    <w:name w:val="Card Text Char"/>
    <w:rPr>
      <w:rFonts w:ascii="Arial" w:hAnsi="Arial"/>
      <w:sz w:val="18"/>
      <w:szCs w:val="24"/>
      <w:lang w:val="en-US" w:eastAsia="en-US" w:bidi="ar-SA"/>
    </w:rPr>
  </w:style>
  <w:style w:type="character" w:customStyle="1" w:styleId="boldciteChar">
    <w:name w:val="bold cite Char"/>
    <w:rPr>
      <w:rFonts w:ascii="Arial" w:hAnsi="Arial" w:cs="Arial"/>
      <w:b/>
      <w:bCs/>
      <w:kern w:val="32"/>
      <w:sz w:val="24"/>
      <w:szCs w:val="24"/>
      <w:lang w:val="en-US" w:eastAsia="en-US" w:bidi="ar-SA"/>
    </w:rPr>
  </w:style>
  <w:style w:type="character" w:customStyle="1" w:styleId="highlightcardtextChar">
    <w:name w:val="highlight card text Char"/>
    <w:basedOn w:val="evidencetextChar"/>
    <w:rPr>
      <w:rFonts w:ascii="Arial" w:hAnsi="Arial"/>
      <w:color w:val="000000"/>
      <w:sz w:val="18"/>
      <w:szCs w:val="24"/>
      <w:lang w:val="en-US" w:eastAsia="en-US" w:bidi="ar-SA"/>
    </w:rPr>
  </w:style>
  <w:style w:type="character" w:customStyle="1" w:styleId="evidencetextChar">
    <w:name w:val="evidence text Char"/>
    <w:rPr>
      <w:rFonts w:ascii="Arial" w:hAnsi="Arial"/>
      <w:color w:val="000000"/>
      <w:sz w:val="18"/>
      <w:szCs w:val="24"/>
      <w:lang w:val="en-US" w:eastAsia="en-US" w:bidi="ar-SA"/>
    </w:rPr>
  </w:style>
  <w:style w:type="character" w:customStyle="1" w:styleId="Hyperlink6">
    <w:name w:val="Hyperlink6"/>
    <w:rPr>
      <w:color w:val="3300CC"/>
      <w:u w:val="single"/>
    </w:rPr>
  </w:style>
  <w:style w:type="character" w:customStyle="1" w:styleId="pmterms11">
    <w:name w:val="pmterms11"/>
    <w:rPr>
      <w:b/>
      <w:bCs/>
      <w:i w:val="0"/>
      <w:iCs w:val="0"/>
      <w:color w:val="000000"/>
    </w:rPr>
  </w:style>
  <w:style w:type="character" w:customStyle="1" w:styleId="bigbody1">
    <w:name w:val="bigbody1"/>
    <w:rPr>
      <w:rFonts w:ascii="Arial" w:hAnsi="Arial" w:cs="Arial" w:hint="default"/>
      <w:sz w:val="24"/>
      <w:szCs w:val="24"/>
    </w:rPr>
  </w:style>
  <w:style w:type="character" w:customStyle="1" w:styleId="blue">
    <w:name w:val="blue"/>
    <w:basedOn w:val="DefaultParagraphFont"/>
  </w:style>
  <w:style w:type="character" w:customStyle="1" w:styleId="boldciteChar1">
    <w:name w:val="bold cite Char1"/>
    <w:rPr>
      <w:rFonts w:ascii="Arial" w:hAnsi="Arial"/>
      <w:b/>
      <w:color w:val="000000"/>
      <w:sz w:val="28"/>
      <w:szCs w:val="24"/>
      <w:u w:val="thick" w:color="000000"/>
      <w:lang w:val="en-US" w:eastAsia="en-US" w:bidi="ar-SA"/>
    </w:rPr>
  </w:style>
  <w:style w:type="character" w:customStyle="1" w:styleId="maintext">
    <w:name w:val="maintext"/>
    <w:basedOn w:val="DefaultParagraphFont"/>
  </w:style>
  <w:style w:type="character" w:styleId="Strong">
    <w:name w:val="Strong"/>
    <w:aliases w:val="8 pt font"/>
    <w:uiPriority w:val="22"/>
    <w:qFormat/>
    <w:rPr>
      <w:b/>
      <w:bCs/>
    </w:rPr>
  </w:style>
  <w:style w:type="paragraph" w:styleId="NormalWeb">
    <w:name w:val="Normal (Web)"/>
    <w:aliases w:val="Normal (Web) Char1 Char,Normal (Web) Char Char Char,Normal (Web) Char1 Char Char Char,Normal (Web) Char Char1 Char Char Char,Normal (Web) Char2 Char Char Char Char Char,Normal (Web) Char1 Char Char Char Char Char Char"/>
    <w:basedOn w:val="Normal"/>
    <w:uiPriority w:val="99"/>
    <w:pPr>
      <w:spacing w:before="100" w:beforeAutospacing="1" w:after="100" w:afterAutospacing="1"/>
    </w:pPr>
    <w:rPr>
      <w:rFonts w:cs="Arial"/>
      <w:color w:val="000000"/>
      <w:sz w:val="24"/>
    </w:rPr>
  </w:style>
  <w:style w:type="character" w:customStyle="1" w:styleId="papercaption1">
    <w:name w:val="papercaption1"/>
    <w:rPr>
      <w:rFonts w:ascii="Verdana" w:hAnsi="Verdana" w:hint="default"/>
      <w:b/>
      <w:bCs/>
      <w:i w:val="0"/>
      <w:iCs w:val="0"/>
      <w:color w:val="000000"/>
      <w:sz w:val="21"/>
      <w:szCs w:val="21"/>
    </w:rPr>
  </w:style>
  <w:style w:type="character" w:customStyle="1" w:styleId="affiliation1">
    <w:name w:val="affiliation1"/>
    <w:rPr>
      <w:rFonts w:ascii="Verdana" w:hAnsi="Verdana" w:hint="default"/>
      <w:b w:val="0"/>
      <w:bCs w:val="0"/>
      <w:i w:val="0"/>
      <w:iCs w:val="0"/>
      <w:color w:val="000000"/>
      <w:sz w:val="18"/>
      <w:szCs w:val="18"/>
    </w:rPr>
  </w:style>
  <w:style w:type="character" w:customStyle="1" w:styleId="paperquote1">
    <w:name w:val="paperquote1"/>
    <w:rPr>
      <w:rFonts w:ascii="Verdana" w:hAnsi="Verdana" w:hint="default"/>
      <w:b w:val="0"/>
      <w:bCs w:val="0"/>
      <w:i w:val="0"/>
      <w:iCs w:val="0"/>
      <w:sz w:val="18"/>
      <w:szCs w:val="18"/>
    </w:rPr>
  </w:style>
  <w:style w:type="character" w:styleId="Emphasis">
    <w:name w:val="Emphasis"/>
    <w:aliases w:val="Evidence,Minimized,minimized,Highlighted,tag2,Size 10,emphasis in card,CD Card,ED - Tag,Underlined,emphasis"/>
    <w:uiPriority w:val="7"/>
    <w:qFormat/>
    <w:rPr>
      <w:i/>
      <w:iCs/>
    </w:rPr>
  </w:style>
  <w:style w:type="character" w:customStyle="1" w:styleId="highlight2">
    <w:name w:val="highlight2"/>
    <w:rsid w:val="00C34222"/>
    <w:rPr>
      <w:rFonts w:ascii="Arial" w:hAnsi="Arial"/>
      <w:b/>
      <w:sz w:val="19"/>
      <w:u w:val="thick"/>
      <w:bdr w:val="none" w:sz="0" w:space="0" w:color="auto"/>
      <w:shd w:val="clear" w:color="auto" w:fill="auto"/>
    </w:rPr>
  </w:style>
  <w:style w:type="character" w:customStyle="1" w:styleId="reduce2">
    <w:name w:val="reduce2"/>
    <w:rsid w:val="00D84936"/>
    <w:rPr>
      <w:rFonts w:ascii="Arial" w:hAnsi="Arial" w:cs="Arial"/>
      <w:color w:val="000000"/>
      <w:sz w:val="12"/>
      <w:szCs w:val="22"/>
    </w:rPr>
  </w:style>
  <w:style w:type="character" w:customStyle="1" w:styleId="underline2">
    <w:name w:val="underline2"/>
    <w:rPr>
      <w:rFonts w:ascii="Arial" w:hAnsi="Arial"/>
      <w:sz w:val="18"/>
      <w:u w:val="single"/>
    </w:rPr>
  </w:style>
  <w:style w:type="character" w:customStyle="1" w:styleId="box">
    <w:name w:val="box"/>
    <w:rsid w:val="002E5613"/>
    <w:rPr>
      <w:rFonts w:ascii="Arial" w:hAnsi="Arial" w:cs="Arial"/>
      <w:b/>
      <w:color w:val="000000"/>
      <w:sz w:val="19"/>
      <w:szCs w:val="22"/>
      <w:u w:val="thick"/>
      <w:bdr w:val="single" w:sz="12" w:space="0" w:color="auto"/>
    </w:rPr>
  </w:style>
  <w:style w:type="character" w:customStyle="1" w:styleId="erasure">
    <w:name w:val="erasure"/>
    <w:rPr>
      <w:rFonts w:ascii="Arial" w:hAnsi="Arial" w:cs="Arial"/>
      <w:strike/>
      <w:dstrike w:val="0"/>
      <w:color w:val="000000"/>
      <w:szCs w:val="22"/>
      <w:vertAlign w:val="baseline"/>
    </w:rPr>
  </w:style>
  <w:style w:type="paragraph" w:customStyle="1" w:styleId="Underlining">
    <w:name w:val="Underlining"/>
    <w:basedOn w:val="Normal"/>
    <w:next w:val="Normal"/>
    <w:rPr>
      <w:rFonts w:ascii="Arial Narrow" w:hAnsi="Arial Narrow"/>
      <w:u w:val="single"/>
    </w:rPr>
  </w:style>
  <w:style w:type="character" w:customStyle="1" w:styleId="MicroTextChar">
    <w:name w:val="MicroText Char"/>
    <w:rPr>
      <w:rFonts w:ascii="Arial Narrow" w:hAnsi="Arial Narrow"/>
      <w:sz w:val="12"/>
      <w:szCs w:val="24"/>
      <w:lang w:val="en-US" w:eastAsia="en-US" w:bidi="ar-SA"/>
    </w:rPr>
  </w:style>
  <w:style w:type="character" w:customStyle="1" w:styleId="UnderliningChar">
    <w:name w:val="Underlining Char"/>
    <w:rPr>
      <w:rFonts w:ascii="Arial Narrow" w:hAnsi="Arial Narrow"/>
      <w:szCs w:val="24"/>
      <w:u w:val="single"/>
      <w:lang w:val="en-US" w:eastAsia="en-US" w:bidi="ar-SA"/>
    </w:rPr>
  </w:style>
  <w:style w:type="paragraph" w:customStyle="1" w:styleId="MicroText">
    <w:name w:val="MicroText"/>
    <w:basedOn w:val="Normal"/>
    <w:next w:val="Normal"/>
    <w:rPr>
      <w:rFonts w:ascii="Arial Narrow" w:hAnsi="Arial Narrow"/>
      <w:sz w:val="12"/>
    </w:rPr>
  </w:style>
  <w:style w:type="character" w:customStyle="1" w:styleId="7TimesNewRoman">
    <w:name w:val="7 Times New Roman"/>
    <w:rPr>
      <w:rFonts w:ascii="Times New Roman" w:eastAsia="Times New Roman" w:hAnsi="Times New Roman"/>
      <w:b w:val="0"/>
      <w:i w:val="0"/>
      <w:strike w:val="0"/>
      <w:dstrike w:val="0"/>
      <w:color w:val="000000"/>
      <w:spacing w:val="0"/>
      <w:position w:val="0"/>
      <w:sz w:val="14"/>
      <w:u w:val="none" w:color="000000"/>
      <w:vertAlign w:val="baseline"/>
      <w:lang w:val="en-US"/>
    </w:rPr>
  </w:style>
  <w:style w:type="character" w:customStyle="1" w:styleId="BoldUnderliningChar">
    <w:name w:val="Bold Underlining Char"/>
    <w:rPr>
      <w:rFonts w:ascii="Arial Narrow" w:hAnsi="Arial Narrow"/>
      <w:b/>
      <w:szCs w:val="24"/>
      <w:u w:val="single"/>
      <w:lang w:val="en-US" w:eastAsia="en-US" w:bidi="ar-SA"/>
    </w:rPr>
  </w:style>
  <w:style w:type="paragraph" w:customStyle="1" w:styleId="BoldUnderlining">
    <w:name w:val="Bold Underlining"/>
    <w:basedOn w:val="Underlining"/>
    <w:rPr>
      <w:b/>
    </w:rPr>
  </w:style>
  <w:style w:type="paragraph" w:customStyle="1" w:styleId="Cite0">
    <w:name w:val="Cite"/>
    <w:basedOn w:val="Normal"/>
    <w:next w:val="Normal"/>
    <w:pPr>
      <w:ind w:left="720"/>
    </w:pPr>
    <w:rPr>
      <w:rFonts w:ascii="Arial Narrow" w:hAnsi="Arial Narrow"/>
    </w:rPr>
  </w:style>
  <w:style w:type="character" w:customStyle="1" w:styleId="citationunderlineChar">
    <w:name w:val="citation/underline Char"/>
    <w:rPr>
      <w:b/>
      <w:sz w:val="24"/>
      <w:szCs w:val="24"/>
      <w:u w:val="single"/>
      <w:lang w:val="en-US" w:eastAsia="en-US" w:bidi="ar-SA"/>
    </w:rPr>
  </w:style>
  <w:style w:type="paragraph" w:customStyle="1" w:styleId="card1">
    <w:name w:val="card"/>
    <w:basedOn w:val="Normal"/>
    <w:qFormat/>
    <w:pPr>
      <w:ind w:left="288" w:right="288"/>
    </w:pPr>
    <w:rPr>
      <w:rFonts w:ascii="Times New Roman" w:hAnsi="Times New Roman"/>
      <w:szCs w:val="20"/>
    </w:rPr>
  </w:style>
  <w:style w:type="character" w:customStyle="1" w:styleId="cite1">
    <w:name w:val="cite"/>
    <w:aliases w:val="Heading 3 Char Char Char,Heading 3 Char Char Char1,Char Char2,cites Char Char,Heading 3 Char1 Char,Citation Char Char1 Char Char Char Char Char,Block Writing Char,Index Headers Char, Char Char Char1,Char Char Char1,Heading 3 Char Char1,Char Char Char"/>
    <w:qFormat/>
    <w:rPr>
      <w:rFonts w:ascii="Times New Roman" w:hAnsi="Times New Roman"/>
      <w:b/>
      <w:sz w:val="24"/>
    </w:rPr>
  </w:style>
  <w:style w:type="paragraph" w:customStyle="1" w:styleId="TxBr25p1">
    <w:name w:val="TxBr_25p1"/>
    <w:basedOn w:val="Normal"/>
    <w:pPr>
      <w:tabs>
        <w:tab w:val="left" w:pos="204"/>
      </w:tabs>
      <w:autoSpaceDE w:val="0"/>
      <w:autoSpaceDN w:val="0"/>
      <w:adjustRightInd w:val="0"/>
      <w:spacing w:line="260" w:lineRule="atLeast"/>
      <w:jc w:val="both"/>
    </w:pPr>
    <w:rPr>
      <w:rFonts w:ascii="Times New Roman" w:hAnsi="Times New Roman"/>
    </w:rPr>
  </w:style>
  <w:style w:type="character" w:customStyle="1" w:styleId="CiteChar">
    <w:name w:val="Cite Char"/>
    <w:rPr>
      <w:sz w:val="22"/>
      <w:szCs w:val="22"/>
      <w:lang w:val="en-US" w:eastAsia="en-US" w:bidi="ar-SA"/>
    </w:rPr>
  </w:style>
  <w:style w:type="paragraph" w:customStyle="1" w:styleId="Bodytext0">
    <w:name w:val="Body text"/>
    <w:basedOn w:val="Normal"/>
    <w:autoRedefine/>
    <w:rPr>
      <w:rFonts w:ascii="Times New Roman" w:hAnsi="Times New Roman"/>
      <w:color w:val="000000"/>
      <w:sz w:val="24"/>
    </w:rPr>
  </w:style>
  <w:style w:type="character" w:customStyle="1" w:styleId="author0">
    <w:name w:val="author"/>
    <w:rPr>
      <w:rFonts w:ascii="Times New Roman" w:hAnsi="Times New Roman"/>
      <w:b/>
      <w:sz w:val="24"/>
    </w:rPr>
  </w:style>
  <w:style w:type="character" w:customStyle="1" w:styleId="boldciteChar1Char">
    <w:name w:val="bold cite Char1 Char"/>
    <w:rPr>
      <w:rFonts w:ascii="Arial" w:hAnsi="Arial" w:cs="Arial"/>
      <w:b/>
      <w:sz w:val="24"/>
      <w:szCs w:val="18"/>
      <w:lang w:val="en-US" w:eastAsia="en-US" w:bidi="ar-SA"/>
    </w:rPr>
  </w:style>
  <w:style w:type="character" w:customStyle="1" w:styleId="cardCharCharCharCharCharCharChar">
    <w:name w:val="card Char Char Char Char Char Char Char"/>
    <w:rPr>
      <w:sz w:val="24"/>
      <w:szCs w:val="24"/>
      <w:lang w:val="en-US" w:eastAsia="en-US" w:bidi="ar-SA"/>
    </w:rPr>
  </w:style>
  <w:style w:type="paragraph" w:styleId="PlainText">
    <w:name w:val="Plain Text"/>
    <w:basedOn w:val="Normal"/>
    <w:rPr>
      <w:rFonts w:ascii="Courier New" w:hAnsi="Courier New" w:cs="Courier New"/>
      <w:szCs w:val="20"/>
    </w:rPr>
  </w:style>
  <w:style w:type="paragraph" w:customStyle="1" w:styleId="CardTextCharChar">
    <w:name w:val="Card Text Char Char"/>
    <w:basedOn w:val="Normal"/>
    <w:pPr>
      <w:ind w:left="1728" w:right="1728"/>
    </w:pPr>
    <w:rPr>
      <w:sz w:val="18"/>
    </w:rPr>
  </w:style>
  <w:style w:type="paragraph" w:customStyle="1" w:styleId="cardtext1">
    <w:name w:val="card text"/>
    <w:basedOn w:val="Normal"/>
    <w:pPr>
      <w:ind w:left="1728" w:right="1728"/>
    </w:pPr>
    <w:rPr>
      <w:rFonts w:cs="Arial"/>
      <w:sz w:val="18"/>
      <w:szCs w:val="18"/>
    </w:rPr>
  </w:style>
  <w:style w:type="character" w:customStyle="1" w:styleId="headline1">
    <w:name w:val="headline1"/>
    <w:basedOn w:val="DefaultParagraphFont"/>
  </w:style>
  <w:style w:type="character" w:customStyle="1" w:styleId="UnderlineChar">
    <w:name w:val="Underline Char"/>
    <w:aliases w:val="Underlines Char,Minimized Char,Underline Char Char Char,Underline Char Char,Cards + Font: 12 pt Char Char Char Char Char Char Char Char,Heading 3 Char1 Char Char Char,cites Char Ch"/>
    <w:qFormat/>
    <w:rPr>
      <w:rFonts w:ascii="Verdana" w:hAnsi="Verdana"/>
      <w:szCs w:val="24"/>
      <w:u w:val="single"/>
      <w:lang w:val="en-US" w:eastAsia="en-US" w:bidi="ar-SA"/>
    </w:rPr>
  </w:style>
  <w:style w:type="paragraph" w:customStyle="1" w:styleId="tagCharCharCharCharCharCharChar">
    <w:name w:val="tag Char Char Char Char Char Char Char"/>
    <w:basedOn w:val="Normal"/>
    <w:rPr>
      <w:rFonts w:ascii="Times New Roman" w:hAnsi="Times New Roman"/>
      <w:b/>
      <w:sz w:val="24"/>
      <w:szCs w:val="20"/>
    </w:rPr>
  </w:style>
  <w:style w:type="character" w:customStyle="1" w:styleId="CharacterStyle1">
    <w:name w:val="Character Style 1"/>
    <w:rPr>
      <w:sz w:val="20"/>
      <w:szCs w:val="20"/>
    </w:rPr>
  </w:style>
  <w:style w:type="paragraph" w:customStyle="1" w:styleId="Style10">
    <w:name w:val="Style 1"/>
    <w:pPr>
      <w:widowControl w:val="0"/>
      <w:autoSpaceDE w:val="0"/>
      <w:autoSpaceDN w:val="0"/>
      <w:adjustRightInd w:val="0"/>
    </w:pPr>
  </w:style>
  <w:style w:type="paragraph" w:styleId="BodyTextIndent">
    <w:name w:val="Body Text Indent"/>
    <w:basedOn w:val="Normal"/>
    <w:link w:val="BodyTextIndentChar"/>
    <w:pPr>
      <w:ind w:left="720"/>
    </w:pPr>
    <w:rPr>
      <w:sz w:val="16"/>
    </w:rPr>
  </w:style>
  <w:style w:type="character" w:customStyle="1" w:styleId="boldciteChar2">
    <w:name w:val="bold cite Char2"/>
    <w:rPr>
      <w:rFonts w:ascii="Arial" w:hAnsi="Arial"/>
      <w:b/>
      <w:color w:val="000000"/>
      <w:sz w:val="28"/>
      <w:szCs w:val="24"/>
      <w:u w:val="thick" w:color="000000"/>
      <w:lang w:val="en-US" w:eastAsia="en-US" w:bidi="ar-SA"/>
    </w:rPr>
  </w:style>
  <w:style w:type="paragraph" w:styleId="BodyTextIndent3">
    <w:name w:val="Body Text Indent 3"/>
    <w:basedOn w:val="Normal"/>
    <w:pPr>
      <w:ind w:left="720"/>
    </w:pPr>
    <w:rPr>
      <w:sz w:val="14"/>
    </w:rPr>
  </w:style>
  <w:style w:type="character" w:customStyle="1" w:styleId="ft1">
    <w:name w:val="ft1"/>
    <w:basedOn w:val="DefaultParagraphFont"/>
  </w:style>
  <w:style w:type="paragraph" w:customStyle="1" w:styleId="SmallCite">
    <w:name w:val="Small Cite"/>
    <w:rPr>
      <w:rFonts w:cs="Arial"/>
      <w:bCs/>
      <w:sz w:val="18"/>
      <w:szCs w:val="26"/>
    </w:rPr>
  </w:style>
  <w:style w:type="paragraph" w:customStyle="1" w:styleId="Normalization">
    <w:name w:val="Normalization"/>
    <w:basedOn w:val="Normal"/>
    <w:rPr>
      <w:rFonts w:ascii="Times New Roman" w:hAnsi="Times New Roman"/>
      <w:color w:val="000000"/>
      <w:sz w:val="18"/>
    </w:rPr>
  </w:style>
  <w:style w:type="character" w:customStyle="1" w:styleId="NormalizationChar">
    <w:name w:val="Normalization Char"/>
    <w:rPr>
      <w:color w:val="000000"/>
      <w:sz w:val="18"/>
      <w:szCs w:val="24"/>
      <w:lang w:val="en-US" w:eastAsia="en-US" w:bidi="ar-SA"/>
    </w:rPr>
  </w:style>
  <w:style w:type="character" w:customStyle="1" w:styleId="evidenceCharChar">
    <w:name w:val="evidence Char Char"/>
    <w:rPr>
      <w:rFonts w:ascii="Arial" w:hAnsi="Arial" w:cs="Arial"/>
      <w:color w:val="000000"/>
      <w:u w:val="thick"/>
      <w:lang w:val="en-US" w:eastAsia="en-US" w:bidi="ar-SA"/>
    </w:rPr>
  </w:style>
  <w:style w:type="paragraph" w:customStyle="1" w:styleId="tag0">
    <w:name w:val="tag"/>
    <w:aliases w:val="nonunderlined,No Spacing112,No Spacing211,No Spacing12,Dont use,No Spacing21,Very Small Text"/>
    <w:basedOn w:val="Normal"/>
    <w:qFormat/>
    <w:pPr>
      <w:widowControl w:val="0"/>
      <w:autoSpaceDE w:val="0"/>
      <w:autoSpaceDN w:val="0"/>
      <w:adjustRightInd w:val="0"/>
    </w:pPr>
    <w:rPr>
      <w:rFonts w:ascii="Times New Roman" w:hAnsi="Times New Roman"/>
      <w:b/>
      <w:color w:val="000000"/>
      <w:sz w:val="24"/>
      <w:szCs w:val="20"/>
    </w:rPr>
  </w:style>
  <w:style w:type="character" w:customStyle="1" w:styleId="Style1CharChar">
    <w:name w:val="Style1 Char Char"/>
    <w:rPr>
      <w:color w:val="000000"/>
      <w:sz w:val="16"/>
      <w:szCs w:val="24"/>
      <w:lang w:val="en-US" w:eastAsia="en-US" w:bidi="ar-SA"/>
    </w:rPr>
  </w:style>
  <w:style w:type="character" w:customStyle="1" w:styleId="cardChar0">
    <w:name w:val="card Char"/>
    <w:rPr>
      <w:color w:val="000000"/>
      <w:lang w:val="en-US" w:eastAsia="en-US" w:bidi="ar-SA"/>
    </w:rPr>
  </w:style>
  <w:style w:type="character" w:customStyle="1" w:styleId="MinimizeChar">
    <w:name w:val="Minimize Char"/>
    <w:rPr>
      <w:color w:val="000000"/>
      <w:sz w:val="12"/>
      <w:lang w:val="en-US" w:eastAsia="en-US" w:bidi="ar-SA"/>
    </w:rPr>
  </w:style>
  <w:style w:type="character" w:customStyle="1" w:styleId="cardCharCharChar">
    <w:name w:val="card Char Char Char"/>
    <w:rPr>
      <w:color w:val="000000"/>
      <w:lang w:val="en-US" w:eastAsia="en-US" w:bidi="ar-SA"/>
    </w:rPr>
  </w:style>
  <w:style w:type="character" w:customStyle="1" w:styleId="Style14ptBoldUnderline">
    <w:name w:val="Style 14 pt Bold Underline"/>
    <w:rPr>
      <w:rFonts w:ascii="Arial" w:hAnsi="Arial"/>
      <w:b/>
      <w:bCs/>
      <w:sz w:val="28"/>
      <w:u w:val="single"/>
    </w:rPr>
  </w:style>
  <w:style w:type="character" w:customStyle="1" w:styleId="cardChar1">
    <w:name w:val="card Char1"/>
    <w:rPr>
      <w:color w:val="000000"/>
      <w:lang w:val="en-US" w:eastAsia="en-US" w:bidi="ar-SA"/>
    </w:rPr>
  </w:style>
  <w:style w:type="character" w:customStyle="1" w:styleId="tagChar0">
    <w:name w:val="tag Char"/>
    <w:aliases w:val="TAG Char Char,TAG Char1,TAG Char,Char Ch,Heading 2 Char1 Char Char Char1,Heading 2 Char Char Char Char Char1,Heading 2 Char1 Char Char11,Heading 2 Char Char Char Char11,Heading 2 Char11,TAG Char2"/>
    <w:rPr>
      <w:b/>
      <w:color w:val="000000"/>
      <w:sz w:val="24"/>
      <w:lang w:val="en-US" w:eastAsia="en-US" w:bidi="ar-SA"/>
    </w:rPr>
  </w:style>
  <w:style w:type="character" w:customStyle="1" w:styleId="Underline0">
    <w:name w:val="Underline"/>
    <w:aliases w:val="Intense Emphasis,Style Bold Underline,Intense Emphasis1,apple-style-span + 6 pt,Bold,Kern at 16 pt,Intense Emphasis11,Intense Emphasis2,HHeading 3 + 12 pt,Cards + Font: 12 pt Char,Thick Underline Char,Title Char,ci,Bold Cite Char,c,Bo"/>
    <w:link w:val="Title"/>
    <w:uiPriority w:val="6"/>
    <w:qFormat/>
    <w:rPr>
      <w:rFonts w:ascii="Times New Roman" w:hAnsi="Times New Roman"/>
      <w:sz w:val="18"/>
      <w:u w:val="single"/>
    </w:rPr>
  </w:style>
  <w:style w:type="paragraph" w:customStyle="1" w:styleId="CardFormatCharCharCharCharCharChar">
    <w:name w:val="Card Format Char Char Char Char Char Char"/>
    <w:basedOn w:val="Normal"/>
    <w:pPr>
      <w:widowControl w:val="0"/>
      <w:autoSpaceDE w:val="0"/>
      <w:autoSpaceDN w:val="0"/>
      <w:adjustRightInd w:val="0"/>
    </w:pPr>
    <w:rPr>
      <w:rFonts w:ascii="Times New Roman" w:hAnsi="Times New Roman"/>
      <w:color w:val="000000"/>
      <w:sz w:val="18"/>
      <w:szCs w:val="18"/>
    </w:rPr>
  </w:style>
  <w:style w:type="character" w:customStyle="1" w:styleId="CardFormatCharCharCharCharCharCharChar">
    <w:name w:val="Card Format Char Char Char Char Char Char Char"/>
    <w:rPr>
      <w:color w:val="000000"/>
      <w:sz w:val="18"/>
      <w:szCs w:val="18"/>
      <w:lang w:val="en-US" w:eastAsia="en-US" w:bidi="ar-SA"/>
    </w:rPr>
  </w:style>
  <w:style w:type="paragraph" w:customStyle="1" w:styleId="CardTextCharCharCharCharChar">
    <w:name w:val="Card Text Char Char Char Char Char"/>
    <w:basedOn w:val="Normal"/>
    <w:pPr>
      <w:ind w:left="1728" w:right="1728"/>
    </w:pPr>
    <w:rPr>
      <w:sz w:val="18"/>
    </w:rPr>
  </w:style>
  <w:style w:type="paragraph" w:customStyle="1" w:styleId="BlockTitle1Char">
    <w:name w:val="Block Title #1 Char"/>
    <w:basedOn w:val="Heading1"/>
    <w:pPr>
      <w:pBdr>
        <w:top w:val="single" w:sz="18" w:space="1" w:color="000000"/>
        <w:left w:val="single" w:sz="18" w:space="4" w:color="000000"/>
        <w:bottom w:val="single" w:sz="18" w:space="1" w:color="000000"/>
        <w:right w:val="single" w:sz="18" w:space="4" w:color="000000"/>
      </w:pBdr>
      <w:spacing w:before="0" w:after="0"/>
      <w:ind w:left="1728" w:right="1728"/>
      <w:jc w:val="center"/>
    </w:pPr>
    <w:rPr>
      <w:color w:val="000000"/>
    </w:rPr>
  </w:style>
  <w:style w:type="character" w:customStyle="1" w:styleId="newsstorytitle">
    <w:name w:val="news_story_title"/>
    <w:basedOn w:val="DefaultParagraphFont"/>
  </w:style>
  <w:style w:type="character" w:customStyle="1" w:styleId="BlockTitle1CharChar">
    <w:name w:val="Block Title #1 Char Char"/>
    <w:rPr>
      <w:rFonts w:ascii="Arial" w:hAnsi="Arial" w:cs="Arial"/>
      <w:b/>
      <w:bCs/>
      <w:color w:val="000000"/>
      <w:kern w:val="32"/>
      <w:sz w:val="32"/>
      <w:szCs w:val="32"/>
      <w:lang w:val="en-US" w:eastAsia="en-US" w:bidi="ar-SA"/>
    </w:rPr>
  </w:style>
  <w:style w:type="paragraph" w:customStyle="1" w:styleId="BlockTitle-Unlisted">
    <w:name w:val="Block Title - Unlisted"/>
    <w:next w:val="Tag"/>
    <w:pPr>
      <w:jc w:val="center"/>
    </w:pPr>
    <w:rPr>
      <w:rFonts w:ascii="Arial" w:hAnsi="Arial" w:cs="Arial"/>
      <w:b/>
      <w:kern w:val="32"/>
      <w:sz w:val="36"/>
      <w:szCs w:val="32"/>
    </w:rPr>
  </w:style>
  <w:style w:type="paragraph" w:customStyle="1" w:styleId="BigCite">
    <w:name w:val="Big Cite"/>
    <w:basedOn w:val="Heading3"/>
    <w:pPr>
      <w:spacing w:before="0"/>
    </w:pPr>
  </w:style>
  <w:style w:type="character" w:customStyle="1" w:styleId="title0">
    <w:name w:val="title"/>
    <w:basedOn w:val="DefaultParagraphFont"/>
  </w:style>
  <w:style w:type="character" w:customStyle="1" w:styleId="smalltext">
    <w:name w:val="smalltext"/>
    <w:basedOn w:val="DefaultParagraphFont"/>
  </w:style>
  <w:style w:type="character" w:customStyle="1" w:styleId="ds">
    <w:name w:val="ds"/>
    <w:basedOn w:val="DefaultParagraphFont"/>
  </w:style>
  <w:style w:type="paragraph" w:customStyle="1" w:styleId="Style">
    <w:name w:val="Style"/>
    <w:pPr>
      <w:widowControl w:val="0"/>
      <w:autoSpaceDE w:val="0"/>
      <w:autoSpaceDN w:val="0"/>
      <w:adjustRightInd w:val="0"/>
    </w:pPr>
    <w:rPr>
      <w:sz w:val="24"/>
      <w:szCs w:val="24"/>
    </w:rPr>
  </w:style>
  <w:style w:type="character" w:customStyle="1" w:styleId="documentbody">
    <w:name w:val="documentbody"/>
    <w:basedOn w:val="DefaultParagraphFont"/>
  </w:style>
  <w:style w:type="character" w:customStyle="1" w:styleId="searchterm">
    <w:name w:val="searchterm"/>
    <w:basedOn w:val="DefaultParagraphFont"/>
  </w:style>
  <w:style w:type="character" w:customStyle="1" w:styleId="text-bold">
    <w:name w:val="text-bold"/>
    <w:basedOn w:val="DefaultParagraphFont"/>
  </w:style>
  <w:style w:type="paragraph" w:customStyle="1" w:styleId="Cites">
    <w:name w:val="Cites"/>
    <w:basedOn w:val="Normal"/>
    <w:next w:val="Normal"/>
    <w:pPr>
      <w:keepNext/>
    </w:pPr>
    <w:rPr>
      <w:rFonts w:ascii="Times New Roman" w:hAnsi="Times New Roman" w:cs="Arial"/>
      <w:b/>
      <w:bCs/>
      <w:iCs/>
      <w:sz w:val="24"/>
    </w:rPr>
  </w:style>
  <w:style w:type="character" w:customStyle="1" w:styleId="TagCharChar">
    <w:name w:val="Tag Char Char"/>
    <w:rPr>
      <w:rFonts w:ascii="Arial" w:hAnsi="Arial"/>
      <w:b/>
      <w:sz w:val="28"/>
      <w:szCs w:val="24"/>
      <w:lang w:val="en-US" w:eastAsia="en-US" w:bidi="ar-SA"/>
    </w:rPr>
  </w:style>
  <w:style w:type="character" w:customStyle="1" w:styleId="CitationChar">
    <w:name w:val="Citation Char"/>
    <w:rPr>
      <w:rFonts w:ascii="Arial" w:hAnsi="Arial"/>
      <w:szCs w:val="24"/>
      <w:lang w:val="en-US" w:eastAsia="en-US" w:bidi="ar-SA"/>
    </w:rPr>
  </w:style>
  <w:style w:type="character" w:customStyle="1" w:styleId="TagChar2">
    <w:name w:val="Tag Char2"/>
    <w:rPr>
      <w:rFonts w:ascii="Arial" w:hAnsi="Arial"/>
      <w:b/>
      <w:sz w:val="28"/>
      <w:szCs w:val="24"/>
      <w:lang w:val="en-US" w:eastAsia="en-US" w:bidi="ar-SA"/>
    </w:rPr>
  </w:style>
  <w:style w:type="character" w:customStyle="1" w:styleId="highlightcardtextChar1">
    <w:name w:val="highlight card text Char1"/>
    <w:rPr>
      <w:rFonts w:ascii="Arial" w:hAnsi="Arial"/>
      <w:color w:val="000000"/>
      <w:sz w:val="18"/>
      <w:szCs w:val="24"/>
      <w:u w:val="single" w:color="000000"/>
      <w:lang w:val="en-US" w:eastAsia="en-US" w:bidi="ar-SA"/>
    </w:rPr>
  </w:style>
  <w:style w:type="character" w:customStyle="1" w:styleId="text">
    <w:name w:val="text"/>
    <w:basedOn w:val="DefaultParagraphFont"/>
  </w:style>
  <w:style w:type="paragraph" w:customStyle="1" w:styleId="CitationCharCharChar">
    <w:name w:val="Citation Char Char Char"/>
    <w:basedOn w:val="Normal"/>
    <w:pPr>
      <w:ind w:left="1440" w:right="1440"/>
    </w:pPr>
  </w:style>
  <w:style w:type="character" w:customStyle="1" w:styleId="BoldUnderlineChar">
    <w:name w:val="BoldUnderline Char"/>
    <w:rPr>
      <w:b/>
      <w:szCs w:val="24"/>
      <w:u w:val="single"/>
      <w:lang w:val="en-US" w:eastAsia="en-US" w:bidi="ar-SA"/>
    </w:rPr>
  </w:style>
  <w:style w:type="character" w:customStyle="1" w:styleId="TagsChar1">
    <w:name w:val="Tags Char1"/>
    <w:rPr>
      <w:b/>
      <w:sz w:val="24"/>
      <w:lang w:val="en-US" w:eastAsia="en-US" w:bidi="ar-SA"/>
    </w:rPr>
  </w:style>
  <w:style w:type="character" w:customStyle="1" w:styleId="CitesChar">
    <w:name w:val="Cites Char"/>
    <w:rPr>
      <w:b/>
      <w:bCs/>
      <w:lang w:val="en-US" w:eastAsia="en-US" w:bidi="ar-SA"/>
    </w:rPr>
  </w:style>
  <w:style w:type="character" w:customStyle="1" w:styleId="AuthorChar">
    <w:name w:val="Author Char"/>
    <w:rPr>
      <w:b/>
      <w:sz w:val="22"/>
      <w:lang w:val="en-US" w:eastAsia="en-US" w:bidi="ar-SA"/>
    </w:rPr>
  </w:style>
  <w:style w:type="character" w:customStyle="1" w:styleId="StyleUnderline">
    <w:name w:val="Style Underline"/>
    <w:rPr>
      <w:rFonts w:ascii="Times New Roman" w:hAnsi="Times New Roman"/>
      <w:sz w:val="20"/>
      <w:u w:val="single"/>
    </w:rPr>
  </w:style>
  <w:style w:type="character" w:customStyle="1" w:styleId="Style8pt">
    <w:name w:val="Style 8 pt"/>
    <w:rPr>
      <w:rFonts w:ascii="Times New Roman" w:hAnsi="Times New Roman"/>
      <w:sz w:val="16"/>
    </w:rPr>
  </w:style>
  <w:style w:type="paragraph" w:customStyle="1" w:styleId="HotRoute">
    <w:name w:val="Hot Route"/>
    <w:basedOn w:val="Normal"/>
    <w:link w:val="HotRouteChar"/>
    <w:qFormat/>
    <w:pPr>
      <w:ind w:left="144"/>
    </w:pPr>
    <w:rPr>
      <w:rFonts w:ascii="Times New Roman" w:hAnsi="Times New Roman"/>
    </w:rPr>
  </w:style>
  <w:style w:type="character" w:customStyle="1" w:styleId="UnderlinesCharChar1">
    <w:name w:val="Underlines Char Char1"/>
    <w:rPr>
      <w:rFonts w:cs="Arial"/>
      <w:b/>
      <w:bCs/>
      <w:sz w:val="24"/>
      <w:szCs w:val="26"/>
      <w:lang w:val="en-US" w:eastAsia="en-US" w:bidi="ar-SA"/>
    </w:rPr>
  </w:style>
  <w:style w:type="character" w:customStyle="1" w:styleId="Style10ptUnderline1">
    <w:name w:val="Style 10 pt Underline1"/>
    <w:rPr>
      <w:rFonts w:ascii="Times New Roman" w:hAnsi="Times New Roman"/>
      <w:sz w:val="20"/>
      <w:u w:val="single"/>
    </w:rPr>
  </w:style>
  <w:style w:type="character" w:customStyle="1" w:styleId="CharChar">
    <w:name w:val=" Char Char"/>
    <w:rPr>
      <w:rFonts w:cs="Arial"/>
      <w:b/>
      <w:bCs/>
      <w:sz w:val="24"/>
      <w:szCs w:val="26"/>
      <w:lang w:val="en-US" w:eastAsia="en-US" w:bidi="ar-SA"/>
    </w:rPr>
  </w:style>
  <w:style w:type="paragraph" w:customStyle="1" w:styleId="Hotroute0">
    <w:name w:val="Hot route"/>
    <w:basedOn w:val="Normal"/>
    <w:pPr>
      <w:ind w:left="144"/>
    </w:pPr>
    <w:rPr>
      <w:rFonts w:ascii="Times New Roman" w:hAnsi="Times New Roman"/>
    </w:rPr>
  </w:style>
  <w:style w:type="character" w:customStyle="1" w:styleId="StyleLatinArialBold">
    <w:name w:val="Style (Latin) Arial Bold"/>
    <w:rPr>
      <w:rFonts w:ascii="Times New Roman" w:hAnsi="Times New Roman"/>
      <w:b/>
      <w:bCs/>
      <w:sz w:val="24"/>
    </w:rPr>
  </w:style>
  <w:style w:type="character" w:customStyle="1" w:styleId="10ptUnderline">
    <w:name w:val="10 ptUnderline"/>
    <w:rPr>
      <w:rFonts w:ascii="Times New Roman" w:hAnsi="Times New Roman"/>
      <w:bCs/>
      <w:sz w:val="20"/>
      <w:u w:val="single"/>
    </w:rPr>
  </w:style>
  <w:style w:type="character" w:customStyle="1" w:styleId="Style10ptUnderline">
    <w:name w:val="Style 10 pt Underline"/>
    <w:rPr>
      <w:rFonts w:ascii="Times New Roman" w:hAnsi="Times New Roman"/>
      <w:sz w:val="20"/>
      <w:u w:val="single"/>
    </w:rPr>
  </w:style>
  <w:style w:type="character" w:customStyle="1" w:styleId="boldciteCharChar2">
    <w:name w:val="bold cite Char Char2"/>
    <w:rPr>
      <w:rFonts w:ascii="Arial" w:hAnsi="Arial" w:cs="Arial"/>
      <w:b/>
      <w:bCs/>
      <w:kern w:val="32"/>
      <w:sz w:val="24"/>
      <w:szCs w:val="24"/>
      <w:lang w:val="en-US" w:eastAsia="en-US" w:bidi="ar-SA"/>
    </w:rPr>
  </w:style>
  <w:style w:type="character" w:customStyle="1" w:styleId="tagChar1CharChar">
    <w:name w:val="tag Char1 Char Char"/>
    <w:rPr>
      <w:b/>
      <w:bCs/>
      <w:sz w:val="24"/>
      <w:szCs w:val="24"/>
      <w:lang w:val="en-US" w:eastAsia="en-US" w:bidi="ar-SA"/>
    </w:rPr>
  </w:style>
  <w:style w:type="character" w:customStyle="1" w:styleId="textlarge">
    <w:name w:val="textlarge"/>
    <w:basedOn w:val="DefaultParagraphFont"/>
  </w:style>
  <w:style w:type="paragraph" w:customStyle="1" w:styleId="shellscontentions">
    <w:name w:val="shells/contentions"/>
    <w:basedOn w:val="Normal"/>
    <w:pPr>
      <w:widowControl w:val="0"/>
      <w:autoSpaceDE w:val="0"/>
      <w:autoSpaceDN w:val="0"/>
      <w:adjustRightInd w:val="0"/>
    </w:pPr>
    <w:rPr>
      <w:rFonts w:ascii="Times New Roman" w:hAnsi="Times New Roman"/>
      <w:b/>
      <w:sz w:val="24"/>
      <w:szCs w:val="20"/>
    </w:rPr>
  </w:style>
  <w:style w:type="paragraph" w:customStyle="1" w:styleId="boldcitation">
    <w:name w:val="bold citation"/>
    <w:basedOn w:val="Normal"/>
    <w:rPr>
      <w:b/>
      <w:sz w:val="28"/>
      <w:u w:val="thick"/>
    </w:rPr>
  </w:style>
  <w:style w:type="paragraph" w:styleId="BodyTextIndent2">
    <w:name w:val="Body Text Indent 2"/>
    <w:basedOn w:val="Normal"/>
    <w:pPr>
      <w:ind w:left="720"/>
    </w:pPr>
    <w:rPr>
      <w:sz w:val="16"/>
    </w:rPr>
  </w:style>
  <w:style w:type="character" w:styleId="EndnoteReference">
    <w:name w:val="endnote reference"/>
    <w:semiHidden/>
    <w:rPr>
      <w:vertAlign w:val="superscript"/>
    </w:rPr>
  </w:style>
  <w:style w:type="paragraph" w:customStyle="1" w:styleId="Nothing">
    <w:name w:val="Nothing"/>
    <w:basedOn w:val="Normal"/>
    <w:link w:val="NothingChar"/>
    <w:qFormat/>
    <w:pPr>
      <w:autoSpaceDE w:val="0"/>
      <w:autoSpaceDN w:val="0"/>
      <w:adjustRightInd w:val="0"/>
      <w:jc w:val="both"/>
    </w:pPr>
    <w:rPr>
      <w:rFonts w:ascii="Times New Roman" w:hAnsi="Times New Roman"/>
      <w:szCs w:val="20"/>
    </w:rPr>
  </w:style>
  <w:style w:type="paragraph" w:customStyle="1" w:styleId="Lettering">
    <w:name w:val="Lettering"/>
    <w:basedOn w:val="Normal"/>
    <w:next w:val="Normal"/>
    <w:pPr>
      <w:widowControl w:val="0"/>
      <w:numPr>
        <w:numId w:val="1"/>
      </w:numPr>
      <w:suppressAutoHyphens/>
      <w:spacing w:after="200"/>
    </w:pPr>
    <w:rPr>
      <w:rFonts w:ascii="Times New Roman" w:hAnsi="Times New Roman"/>
      <w:b/>
      <w:sz w:val="24"/>
      <w:szCs w:val="18"/>
    </w:rPr>
  </w:style>
  <w:style w:type="paragraph" w:customStyle="1" w:styleId="BlockHeadings">
    <w:name w:val="Block Headings"/>
    <w:basedOn w:val="Normal"/>
    <w:pPr>
      <w:autoSpaceDE w:val="0"/>
      <w:autoSpaceDN w:val="0"/>
      <w:adjustRightInd w:val="0"/>
      <w:jc w:val="center"/>
      <w:outlineLvl w:val="0"/>
    </w:pPr>
    <w:rPr>
      <w:rFonts w:ascii="Times New Roman" w:hAnsi="Times New Roman"/>
      <w:b/>
      <w:caps/>
      <w:szCs w:val="20"/>
    </w:rPr>
  </w:style>
  <w:style w:type="paragraph" w:customStyle="1" w:styleId="Tags">
    <w:name w:val="Tags"/>
    <w:aliases w:val="No Spacing,No Spacing1,No Spacing11,No Spacing2,Debate Text,Read stuff,No Spacing111,tags,No Spacing1111,No Spacing11111,No Spacing3,No Spacing31,No Spacing4,Tag and Cite,No Spacing2111,No Spacing5,Tag Title,CD - Cite,No Spacing41,No Spacing6"/>
    <w:basedOn w:val="Heading2"/>
    <w:uiPriority w:val="1"/>
    <w:qFormat/>
    <w:pPr>
      <w:widowControl/>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autoSpaceDE/>
      <w:autoSpaceDN/>
      <w:adjustRightInd/>
    </w:pPr>
    <w:rPr>
      <w:rFonts w:ascii="Times New Roman" w:hAnsi="Times New Roman" w:cs="Arial"/>
      <w:bCs/>
      <w:iCs/>
      <w:sz w:val="24"/>
      <w:szCs w:val="24"/>
    </w:rPr>
  </w:style>
  <w:style w:type="paragraph" w:customStyle="1" w:styleId="BlockTOC">
    <w:name w:val="Block TOC"/>
    <w:basedOn w:val="Heading1"/>
    <w:pPr>
      <w:spacing w:before="0" w:after="0"/>
      <w:ind w:left="547" w:right="360"/>
      <w:jc w:val="center"/>
    </w:pPr>
    <w:rPr>
      <w:rFonts w:ascii="Times New Roman" w:hAnsi="Times New Roman"/>
    </w:rPr>
  </w:style>
  <w:style w:type="character" w:customStyle="1" w:styleId="byline">
    <w:name w:val="byline"/>
    <w:basedOn w:val="DefaultParagraphFont"/>
  </w:style>
  <w:style w:type="character" w:customStyle="1" w:styleId="bylinetitle">
    <w:name w:val="bylinetitle"/>
    <w:basedOn w:val="DefaultParagraphFont"/>
  </w:style>
  <w:style w:type="character" w:customStyle="1" w:styleId="headline">
    <w:name w:val="headline"/>
    <w:basedOn w:val="DefaultParagraphFont"/>
  </w:style>
  <w:style w:type="character" w:customStyle="1" w:styleId="afpdateline">
    <w:name w:val="afp_dateline"/>
    <w:basedOn w:val="DefaultParagraphFont"/>
  </w:style>
  <w:style w:type="character" w:customStyle="1" w:styleId="date">
    <w:name w:val="date"/>
    <w:basedOn w:val="DefaultParagraphFont"/>
  </w:style>
  <w:style w:type="character" w:customStyle="1" w:styleId="CardtextChar0">
    <w:name w:val="Card text Char"/>
    <w:rPr>
      <w:rFonts w:ascii="Arial Narrow" w:hAnsi="Arial Narrow"/>
      <w:sz w:val="24"/>
      <w:u w:val="single"/>
      <w:lang w:val="en-US" w:eastAsia="en-US" w:bidi="ar-SA"/>
    </w:rPr>
  </w:style>
  <w:style w:type="paragraph" w:customStyle="1" w:styleId="Default">
    <w:name w:val="Default"/>
    <w:pPr>
      <w:widowControl w:val="0"/>
      <w:autoSpaceDE w:val="0"/>
      <w:autoSpaceDN w:val="0"/>
      <w:adjustRightInd w:val="0"/>
    </w:pPr>
    <w:rPr>
      <w:color w:val="000000"/>
      <w:sz w:val="24"/>
      <w:szCs w:val="24"/>
    </w:rPr>
  </w:style>
  <w:style w:type="paragraph" w:customStyle="1" w:styleId="CardFormat">
    <w:name w:val="Card Format"/>
    <w:basedOn w:val="Normal"/>
    <w:pPr>
      <w:widowControl w:val="0"/>
      <w:autoSpaceDE w:val="0"/>
      <w:autoSpaceDN w:val="0"/>
      <w:adjustRightInd w:val="0"/>
    </w:pPr>
    <w:rPr>
      <w:rFonts w:ascii="Times New Roman" w:hAnsi="Times New Roman"/>
      <w:sz w:val="18"/>
      <w:szCs w:val="18"/>
    </w:rPr>
  </w:style>
  <w:style w:type="paragraph" w:customStyle="1" w:styleId="smalltext0">
    <w:name w:val="small text"/>
    <w:basedOn w:val="Normal"/>
    <w:rPr>
      <w:rFonts w:ascii="Arial Narrow" w:hAnsi="Arial Narrow"/>
      <w:sz w:val="18"/>
    </w:rPr>
  </w:style>
  <w:style w:type="character" w:customStyle="1" w:styleId="datetime">
    <w:name w:val="datetime"/>
    <w:basedOn w:val="DefaultParagraphFont"/>
  </w:style>
  <w:style w:type="character" w:customStyle="1" w:styleId="title1">
    <w:name w:val="title1"/>
    <w:rPr>
      <w:rFonts w:ascii="Verdana" w:hAnsi="Verdana"/>
      <w:b/>
      <w:bCs/>
      <w:color w:val="000000"/>
      <w:sz w:val="24"/>
      <w:szCs w:val="24"/>
      <w:u w:val="none"/>
      <w:effect w:val="none"/>
    </w:rPr>
  </w:style>
  <w:style w:type="paragraph" w:customStyle="1" w:styleId="Clear">
    <w:name w:val="Clear"/>
    <w:basedOn w:val="Normal"/>
    <w:autoRedefine/>
    <w:rPr>
      <w:rFonts w:ascii="Times New Roman" w:eastAsia="SimSun" w:hAnsi="Times New Roman"/>
      <w:bCs/>
      <w:sz w:val="24"/>
      <w:lang w:eastAsia="zh-CN"/>
    </w:rPr>
  </w:style>
  <w:style w:type="character" w:customStyle="1" w:styleId="backcontent">
    <w:name w:val="backcontent"/>
    <w:basedOn w:val="DefaultParagraphFont"/>
  </w:style>
  <w:style w:type="character" w:customStyle="1" w:styleId="A10">
    <w:name w:val="A10"/>
    <w:rPr>
      <w:rFonts w:ascii="Times New Roman" w:hAnsi="Times New Roman"/>
      <w:color w:val="000000"/>
      <w:sz w:val="14"/>
      <w:szCs w:val="14"/>
    </w:rPr>
  </w:style>
  <w:style w:type="character" w:customStyle="1" w:styleId="dropcap">
    <w:name w:val="dropcap"/>
    <w:basedOn w:val="DefaultParagraphFont"/>
  </w:style>
  <w:style w:type="character" w:customStyle="1" w:styleId="smallcap">
    <w:name w:val="smallcap"/>
    <w:basedOn w:val="DefaultParagraphFont"/>
  </w:style>
  <w:style w:type="paragraph" w:customStyle="1" w:styleId="Pa5">
    <w:name w:val="Pa5"/>
    <w:basedOn w:val="Normal"/>
    <w:next w:val="Normal"/>
    <w:pPr>
      <w:autoSpaceDE w:val="0"/>
      <w:autoSpaceDN w:val="0"/>
      <w:adjustRightInd w:val="0"/>
      <w:spacing w:line="211" w:lineRule="atLeast"/>
    </w:pPr>
    <w:rPr>
      <w:rFonts w:ascii="ZBURPN+GoudyOldStyleBT-Roman" w:hAnsi="ZBURPN+GoudyOldStyleBT-Roman"/>
      <w:sz w:val="24"/>
    </w:rPr>
  </w:style>
  <w:style w:type="paragraph" w:customStyle="1" w:styleId="Pa9">
    <w:name w:val="Pa9"/>
    <w:basedOn w:val="Normal"/>
    <w:next w:val="Normal"/>
    <w:pPr>
      <w:autoSpaceDE w:val="0"/>
      <w:autoSpaceDN w:val="0"/>
      <w:adjustRightInd w:val="0"/>
      <w:spacing w:line="241" w:lineRule="atLeast"/>
    </w:pPr>
    <w:rPr>
      <w:rFonts w:ascii="DHIPTF+Humanist521BT-BoldConden" w:hAnsi="DHIPTF+Humanist521BT-BoldConden"/>
      <w:sz w:val="24"/>
    </w:rPr>
  </w:style>
  <w:style w:type="paragraph" w:customStyle="1" w:styleId="Pa10">
    <w:name w:val="Pa10"/>
    <w:basedOn w:val="Normal"/>
    <w:next w:val="Normal"/>
    <w:pPr>
      <w:autoSpaceDE w:val="0"/>
      <w:autoSpaceDN w:val="0"/>
      <w:adjustRightInd w:val="0"/>
      <w:spacing w:line="211" w:lineRule="atLeast"/>
    </w:pPr>
    <w:rPr>
      <w:rFonts w:ascii="DHIPTF+Humanist521BT-BoldConden" w:hAnsi="DHIPTF+Humanist521BT-BoldConden"/>
      <w:sz w:val="24"/>
    </w:rPr>
  </w:style>
  <w:style w:type="paragraph" w:customStyle="1" w:styleId="Pa11">
    <w:name w:val="Pa11"/>
    <w:basedOn w:val="Normal"/>
    <w:next w:val="Normal"/>
    <w:pPr>
      <w:autoSpaceDE w:val="0"/>
      <w:autoSpaceDN w:val="0"/>
      <w:adjustRightInd w:val="0"/>
      <w:spacing w:line="221" w:lineRule="atLeast"/>
    </w:pPr>
    <w:rPr>
      <w:rFonts w:ascii="MBURPN+Humanist521BT-Bold" w:hAnsi="MBURPN+Humanist521BT-Bold"/>
      <w:sz w:val="24"/>
    </w:rPr>
  </w:style>
  <w:style w:type="paragraph" w:customStyle="1" w:styleId="Pa13">
    <w:name w:val="Pa13"/>
    <w:basedOn w:val="Normal"/>
    <w:next w:val="Normal"/>
    <w:pPr>
      <w:autoSpaceDE w:val="0"/>
      <w:autoSpaceDN w:val="0"/>
      <w:adjustRightInd w:val="0"/>
      <w:spacing w:line="281" w:lineRule="atLeast"/>
    </w:pPr>
    <w:rPr>
      <w:rFonts w:ascii="DHIPTF+Humanist521BT-BoldConden" w:hAnsi="DHIPTF+Humanist521BT-BoldConden"/>
      <w:sz w:val="24"/>
    </w:rPr>
  </w:style>
  <w:style w:type="character" w:customStyle="1" w:styleId="A1">
    <w:name w:val="A1"/>
    <w:rPr>
      <w:rFonts w:ascii="IQGTLV+Humanist521BT-RomanConde" w:hAnsi="IQGTLV+Humanist521BT-RomanConde" w:cs="IQGTLV+Humanist521BT-RomanConde"/>
      <w:color w:val="000000"/>
      <w:sz w:val="48"/>
      <w:szCs w:val="48"/>
    </w:rPr>
  </w:style>
  <w:style w:type="paragraph" w:styleId="ListParagraph">
    <w:name w:val="List Paragraph"/>
    <w:basedOn w:val="Normal"/>
    <w:uiPriority w:val="34"/>
    <w:qFormat/>
    <w:pPr>
      <w:ind w:left="720"/>
    </w:pPr>
  </w:style>
  <w:style w:type="paragraph" w:customStyle="1" w:styleId="HotRoute1">
    <w:name w:val="Hot Route!"/>
    <w:basedOn w:val="Normal"/>
    <w:pPr>
      <w:ind w:left="144"/>
    </w:pPr>
    <w:rPr>
      <w:rFonts w:ascii="Times New Roman" w:hAnsi="Times New Roman"/>
    </w:rPr>
  </w:style>
  <w:style w:type="character" w:customStyle="1" w:styleId="SmalltextChar">
    <w:name w:val="Small text Char"/>
    <w:rPr>
      <w:sz w:val="16"/>
      <w:szCs w:val="24"/>
      <w:lang w:val="en-US" w:eastAsia="en-US" w:bidi="ar-SA"/>
    </w:rPr>
  </w:style>
  <w:style w:type="character" w:customStyle="1" w:styleId="ReallyfuckingsmallChar">
    <w:name w:val="Really fucking small Char"/>
    <w:link w:val="Reallyfuckingsmall"/>
    <w:rPr>
      <w:sz w:val="10"/>
      <w:szCs w:val="24"/>
      <w:lang w:val="en-US" w:eastAsia="en-US" w:bidi="ar-SA"/>
    </w:rPr>
  </w:style>
  <w:style w:type="paragraph" w:customStyle="1" w:styleId="Smalltext1">
    <w:name w:val="Small text"/>
    <w:basedOn w:val="Normal"/>
    <w:rPr>
      <w:rFonts w:ascii="Times New Roman" w:hAnsi="Times New Roman"/>
      <w:sz w:val="16"/>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paragraph" w:customStyle="1" w:styleId="cards">
    <w:name w:val="cards"/>
    <w:basedOn w:val="Cites"/>
    <w:rsid w:val="00C17F81"/>
    <w:pPr>
      <w:keepNext w:val="0"/>
    </w:pPr>
    <w:rPr>
      <w:rFonts w:eastAsia="Calibri" w:cs="Times New Roman"/>
      <w:b w:val="0"/>
      <w:bCs w:val="0"/>
      <w:iCs w:val="0"/>
      <w:sz w:val="20"/>
      <w:szCs w:val="22"/>
    </w:rPr>
  </w:style>
  <w:style w:type="paragraph" w:customStyle="1" w:styleId="TagsAndCites">
    <w:name w:val="Tags And Cites"/>
    <w:basedOn w:val="Normal"/>
    <w:rsid w:val="00795FF4"/>
    <w:rPr>
      <w:rFonts w:ascii="Times New Roman" w:hAnsi="Times New Roman"/>
      <w:b/>
      <w:sz w:val="24"/>
    </w:rPr>
  </w:style>
  <w:style w:type="character" w:customStyle="1" w:styleId="evidencetextChar1">
    <w:name w:val="evidence text Char1"/>
    <w:link w:val="evidencetext"/>
    <w:rsid w:val="0025373F"/>
    <w:rPr>
      <w:rFonts w:ascii="Arial" w:hAnsi="Arial"/>
      <w:color w:val="000000"/>
      <w:sz w:val="16"/>
      <w:szCs w:val="24"/>
      <w:lang w:val="en-US" w:eastAsia="en-US" w:bidi="ar-SA"/>
    </w:rPr>
  </w:style>
  <w:style w:type="character" w:customStyle="1" w:styleId="highlightcardtextChar2">
    <w:name w:val="highlight card text Char2"/>
    <w:link w:val="highlightcardtext"/>
    <w:rsid w:val="0025373F"/>
    <w:rPr>
      <w:rFonts w:ascii="Arial" w:hAnsi="Arial"/>
      <w:color w:val="000000"/>
      <w:sz w:val="16"/>
      <w:szCs w:val="24"/>
      <w:u w:val="single" w:color="000000"/>
      <w:lang w:val="en-US" w:eastAsia="en-US" w:bidi="ar-SA"/>
    </w:rPr>
  </w:style>
  <w:style w:type="character" w:customStyle="1" w:styleId="CitationChar1">
    <w:name w:val="Citation Char1"/>
    <w:link w:val="Citation"/>
    <w:rsid w:val="007C1650"/>
    <w:rPr>
      <w:rFonts w:ascii="Arial" w:hAnsi="Arial"/>
      <w:szCs w:val="24"/>
      <w:lang w:val="en-US" w:eastAsia="en-US" w:bidi="ar-SA"/>
    </w:rPr>
  </w:style>
  <w:style w:type="character" w:customStyle="1" w:styleId="TagChar1">
    <w:name w:val="Tag Char1"/>
    <w:aliases w:val="Heading 2 Cha Char,TagStyle Char1,Heading 2 Char Char Char Char Char Char Char Char Char Char Char Char Char Char Char,Heading 2 Char Char Char Char Char Char Char Char Char Char Char Char,TAG Char1 Char1,Tag&amp;Ci Char"/>
    <w:link w:val="Tag"/>
    <w:qFormat/>
    <w:locked/>
    <w:rsid w:val="001E1AD7"/>
    <w:rPr>
      <w:rFonts w:ascii="Arial" w:hAnsi="Arial"/>
      <w:b/>
      <w:sz w:val="22"/>
      <w:szCs w:val="24"/>
    </w:rPr>
  </w:style>
  <w:style w:type="character" w:customStyle="1" w:styleId="apple-converted-space">
    <w:name w:val="apple-converted-space"/>
    <w:rsid w:val="001A739C"/>
  </w:style>
  <w:style w:type="character" w:customStyle="1" w:styleId="itxtrst">
    <w:name w:val="itxtrst"/>
    <w:rsid w:val="001A739C"/>
  </w:style>
  <w:style w:type="character" w:customStyle="1" w:styleId="z-TopofFormChar">
    <w:name w:val="z-Top of Form Char"/>
    <w:link w:val="z-TopofForm"/>
    <w:uiPriority w:val="99"/>
    <w:rsid w:val="00EB4EC3"/>
    <w:rPr>
      <w:rFonts w:ascii="Arial" w:eastAsia="SimSun" w:hAnsi="Arial" w:cs="Arial"/>
      <w:vanish/>
      <w:sz w:val="16"/>
      <w:szCs w:val="16"/>
      <w:lang w:eastAsia="zh-CN"/>
    </w:rPr>
  </w:style>
  <w:style w:type="paragraph" w:styleId="z-BottomofForm">
    <w:name w:val="HTML Bottom of Form"/>
    <w:basedOn w:val="Normal"/>
    <w:next w:val="Normal"/>
    <w:link w:val="z-BottomofFormChar"/>
    <w:hidden/>
    <w:uiPriority w:val="99"/>
    <w:unhideWhenUsed/>
    <w:rsid w:val="00EB4EC3"/>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EB4EC3"/>
    <w:rPr>
      <w:rFonts w:ascii="Arial" w:hAnsi="Arial" w:cs="Arial"/>
      <w:vanish/>
      <w:sz w:val="16"/>
      <w:szCs w:val="16"/>
    </w:rPr>
  </w:style>
  <w:style w:type="character" w:customStyle="1" w:styleId="blox-headline">
    <w:name w:val="blox-headline"/>
    <w:rsid w:val="000A03D6"/>
  </w:style>
  <w:style w:type="character" w:styleId="FootnoteReference">
    <w:name w:val="footnote reference"/>
    <w:uiPriority w:val="99"/>
    <w:unhideWhenUsed/>
    <w:rsid w:val="00124B2A"/>
  </w:style>
  <w:style w:type="paragraph" w:customStyle="1" w:styleId="Cards0">
    <w:name w:val="Cards"/>
    <w:next w:val="Nothing"/>
    <w:link w:val="CardsChar"/>
    <w:qFormat/>
    <w:rsid w:val="00BE63C8"/>
    <w:pPr>
      <w:widowControl w:val="0"/>
      <w:ind w:left="432" w:right="432"/>
      <w:jc w:val="both"/>
    </w:pPr>
    <w:rPr>
      <w:szCs w:val="24"/>
    </w:rPr>
  </w:style>
  <w:style w:type="character" w:customStyle="1" w:styleId="DebateUnderline">
    <w:name w:val="Debate Underline"/>
    <w:qFormat/>
    <w:rsid w:val="00BE63C8"/>
    <w:rPr>
      <w:rFonts w:ascii="Times New Roman" w:hAnsi="Times New Roman"/>
      <w:sz w:val="24"/>
      <w:u w:val="thick"/>
    </w:rPr>
  </w:style>
  <w:style w:type="character" w:customStyle="1" w:styleId="Author-Date">
    <w:name w:val="Author-Date"/>
    <w:rsid w:val="00BE63C8"/>
    <w:rPr>
      <w:b/>
      <w:sz w:val="24"/>
    </w:rPr>
  </w:style>
  <w:style w:type="paragraph" w:customStyle="1" w:styleId="Shrink8">
    <w:name w:val="Shrink8"/>
    <w:basedOn w:val="Normal"/>
    <w:qFormat/>
    <w:rsid w:val="00EB235F"/>
    <w:rPr>
      <w:rFonts w:ascii="Times New Roman" w:hAnsi="Times New Roman"/>
      <w:sz w:val="16"/>
    </w:rPr>
  </w:style>
  <w:style w:type="character" w:customStyle="1" w:styleId="StyleStyleBold12pt">
    <w:name w:val="Style Style Bold + 12 pt"/>
    <w:aliases w:val="Style Style Bold,Style Style Bold + 12pt,Old Cite,Style Style + 12 pt,Style Style Bo... +,Style Style Bold + 10 pt"/>
    <w:uiPriority w:val="5"/>
    <w:qFormat/>
    <w:rsid w:val="00EB235F"/>
    <w:rPr>
      <w:rFonts w:ascii="Times New Roman" w:hAnsi="Times New Roman" w:cs="Times New Roman"/>
      <w:b/>
      <w:bCs/>
      <w:sz w:val="24"/>
      <w:u w:val="none"/>
    </w:rPr>
  </w:style>
  <w:style w:type="paragraph" w:customStyle="1" w:styleId="CardIndented">
    <w:name w:val="Card (Indented)"/>
    <w:basedOn w:val="Normal"/>
    <w:rsid w:val="00EB235F"/>
    <w:pPr>
      <w:ind w:left="288"/>
    </w:pPr>
    <w:rPr>
      <w:rFonts w:ascii="Times New Roman" w:hAnsi="Times New Roman"/>
      <w:sz w:val="22"/>
      <w:szCs w:val="22"/>
      <w:lang w:bidi="en-US"/>
    </w:rPr>
  </w:style>
  <w:style w:type="paragraph" w:customStyle="1" w:styleId="Tag12">
    <w:name w:val="Tag12"/>
    <w:basedOn w:val="Normal"/>
    <w:qFormat/>
    <w:rsid w:val="00EB235F"/>
    <w:pPr>
      <w:contextualSpacing/>
    </w:pPr>
    <w:rPr>
      <w:rFonts w:ascii="Times New Roman" w:hAnsi="Times New Roman"/>
      <w:b/>
      <w:sz w:val="24"/>
    </w:rPr>
  </w:style>
  <w:style w:type="character" w:customStyle="1" w:styleId="CharChar0">
    <w:name w:val="Char Char"/>
    <w:rsid w:val="00F35E2F"/>
    <w:rPr>
      <w:rFonts w:cs="Arial"/>
      <w:b/>
      <w:bCs/>
      <w:sz w:val="24"/>
      <w:szCs w:val="26"/>
      <w:lang w:val="en-US" w:eastAsia="en-US" w:bidi="ar-SA"/>
    </w:rPr>
  </w:style>
  <w:style w:type="character" w:customStyle="1" w:styleId="Heading2Char1">
    <w:name w:val="Heading 2 Char1"/>
    <w:aliases w:val="Heading 2 Char Char,Heading 2 Char2 Char Char,Heading 2 Char1 Char Char Char,Heading 2 Char Char Char Char Char,Heading 2 Char Char1 Char Char,Heading 2 Char2 Char1,Heading 2 Char1 Char Char1,Heading 2 Char Char Char Char1,Block Char"/>
    <w:link w:val="Heading2"/>
    <w:uiPriority w:val="3"/>
    <w:rsid w:val="00F35E2F"/>
    <w:rPr>
      <w:rFonts w:ascii="Verdana" w:hAnsi="Verdana"/>
      <w:b/>
    </w:rPr>
  </w:style>
  <w:style w:type="character" w:customStyle="1" w:styleId="Heading4Char">
    <w:name w:val="Heading 4 Char"/>
    <w:aliases w:val="Big card Char,Normal Tag Char"/>
    <w:link w:val="Heading4"/>
    <w:uiPriority w:val="4"/>
    <w:qFormat/>
    <w:rsid w:val="00F35E2F"/>
    <w:rPr>
      <w:b/>
      <w:bCs/>
      <w:sz w:val="28"/>
      <w:szCs w:val="28"/>
    </w:rPr>
  </w:style>
  <w:style w:type="paragraph" w:styleId="Title">
    <w:name w:val="Title"/>
    <w:basedOn w:val="Normal"/>
    <w:next w:val="Normal"/>
    <w:link w:val="Underline0"/>
    <w:uiPriority w:val="1"/>
    <w:qFormat/>
    <w:rsid w:val="00F35E2F"/>
    <w:pPr>
      <w:pBdr>
        <w:bottom w:val="single" w:sz="8" w:space="4" w:color="4F81BD"/>
      </w:pBdr>
      <w:spacing w:after="300"/>
      <w:contextualSpacing/>
    </w:pPr>
    <w:rPr>
      <w:rFonts w:ascii="Times New Roman" w:hAnsi="Times New Roman"/>
      <w:sz w:val="18"/>
      <w:szCs w:val="20"/>
      <w:u w:val="single"/>
    </w:rPr>
  </w:style>
  <w:style w:type="character" w:customStyle="1" w:styleId="TitleChar1">
    <w:name w:val="Title Char1"/>
    <w:uiPriority w:val="10"/>
    <w:rsid w:val="00F35E2F"/>
    <w:rPr>
      <w:rFonts w:ascii="Cambria" w:eastAsia="Times New Roman" w:hAnsi="Cambria" w:cs="Times New Roman"/>
      <w:b/>
      <w:bCs/>
      <w:kern w:val="28"/>
      <w:sz w:val="32"/>
      <w:szCs w:val="32"/>
    </w:rPr>
  </w:style>
  <w:style w:type="paragraph" w:styleId="TOCHeading">
    <w:name w:val="TOC Heading"/>
    <w:basedOn w:val="Heading1"/>
    <w:next w:val="Normal"/>
    <w:uiPriority w:val="39"/>
    <w:unhideWhenUsed/>
    <w:qFormat/>
    <w:rsid w:val="00F35E2F"/>
    <w:pPr>
      <w:keepLines/>
      <w:spacing w:before="480" w:after="0" w:line="276" w:lineRule="auto"/>
      <w:outlineLvl w:val="9"/>
    </w:pPr>
    <w:rPr>
      <w:rFonts w:ascii="Cambria" w:eastAsia="MS Gothic" w:hAnsi="Cambria" w:cs="Times New Roman"/>
      <w:color w:val="365F91"/>
      <w:kern w:val="0"/>
      <w:sz w:val="28"/>
      <w:szCs w:val="28"/>
    </w:rPr>
  </w:style>
  <w:style w:type="character" w:customStyle="1" w:styleId="CardsChar">
    <w:name w:val="Cards Char"/>
    <w:link w:val="Cards0"/>
    <w:locked/>
    <w:rsid w:val="00F35E2F"/>
    <w:rPr>
      <w:szCs w:val="24"/>
    </w:rPr>
  </w:style>
  <w:style w:type="character" w:customStyle="1" w:styleId="NothingChar">
    <w:name w:val="Nothing Char"/>
    <w:link w:val="Nothing"/>
    <w:locked/>
    <w:rsid w:val="00F35E2F"/>
  </w:style>
  <w:style w:type="paragraph" w:styleId="Date0">
    <w:name w:val="Date"/>
    <w:basedOn w:val="Normal"/>
    <w:next w:val="Normal"/>
    <w:link w:val="DateChar"/>
    <w:rsid w:val="00F35E2F"/>
    <w:rPr>
      <w:rFonts w:ascii="Garamond" w:hAnsi="Garamond"/>
      <w:sz w:val="16"/>
    </w:rPr>
  </w:style>
  <w:style w:type="character" w:customStyle="1" w:styleId="DateChar">
    <w:name w:val="Date Char"/>
    <w:link w:val="Date0"/>
    <w:rsid w:val="00F35E2F"/>
    <w:rPr>
      <w:rFonts w:ascii="Garamond" w:hAnsi="Garamond"/>
      <w:sz w:val="16"/>
      <w:szCs w:val="24"/>
    </w:rPr>
  </w:style>
  <w:style w:type="character" w:customStyle="1" w:styleId="UnderlinedCardTextChar">
    <w:name w:val="Underlined Card Text Char"/>
    <w:link w:val="UnderlinedCardText"/>
    <w:locked/>
    <w:rsid w:val="00F35E2F"/>
    <w:rPr>
      <w:rFonts w:ascii="Arial Narrow" w:hAnsi="Arial Narrow"/>
      <w:sz w:val="18"/>
      <w:szCs w:val="24"/>
      <w:u w:val="single"/>
    </w:rPr>
  </w:style>
  <w:style w:type="paragraph" w:customStyle="1" w:styleId="UnderlinedCardText">
    <w:name w:val="Underlined Card Text"/>
    <w:basedOn w:val="Normal"/>
    <w:link w:val="UnderlinedCardTextChar"/>
    <w:qFormat/>
    <w:rsid w:val="00F35E2F"/>
    <w:pPr>
      <w:contextualSpacing/>
    </w:pPr>
    <w:rPr>
      <w:rFonts w:ascii="Arial Narrow" w:hAnsi="Arial Narrow"/>
      <w:sz w:val="18"/>
      <w:u w:val="single"/>
    </w:rPr>
  </w:style>
  <w:style w:type="character" w:customStyle="1" w:styleId="Heading3Char1">
    <w:name w:val="Heading 3 Char1"/>
    <w:aliases w:val="Block Char1"/>
    <w:uiPriority w:val="9"/>
    <w:semiHidden/>
    <w:qFormat/>
    <w:rsid w:val="0005511E"/>
    <w:rPr>
      <w:rFonts w:ascii="Times New Roman" w:hAnsi="Times New Roman" w:cs="Times New Roman" w:hint="default"/>
      <w:b/>
      <w:bCs w:val="0"/>
      <w:sz w:val="22"/>
    </w:rPr>
  </w:style>
  <w:style w:type="paragraph" w:customStyle="1" w:styleId="BoldUnderline">
    <w:name w:val="Bold Underline"/>
    <w:basedOn w:val="Normal"/>
    <w:link w:val="BoldUnderlineChar0"/>
    <w:qFormat/>
    <w:rsid w:val="000D5BD8"/>
    <w:rPr>
      <w:rFonts w:ascii="Georgia" w:eastAsia="Calibri" w:hAnsi="Georgia"/>
      <w:b/>
      <w:sz w:val="22"/>
      <w:szCs w:val="22"/>
      <w:u w:val="thick"/>
    </w:rPr>
  </w:style>
  <w:style w:type="character" w:customStyle="1" w:styleId="BoldUnderlineChar0">
    <w:name w:val="Bold Underline Char"/>
    <w:link w:val="BoldUnderline"/>
    <w:rsid w:val="000D5BD8"/>
    <w:rPr>
      <w:rFonts w:ascii="Georgia" w:eastAsia="Calibri" w:hAnsi="Georgia"/>
      <w:b/>
      <w:sz w:val="22"/>
      <w:szCs w:val="22"/>
      <w:u w:val="thick"/>
    </w:rPr>
  </w:style>
  <w:style w:type="character" w:customStyle="1" w:styleId="Style6pt">
    <w:name w:val="Style 6 pt"/>
    <w:qFormat/>
    <w:rsid w:val="000D5BD8"/>
    <w:rPr>
      <w:sz w:val="12"/>
    </w:rPr>
  </w:style>
  <w:style w:type="character" w:customStyle="1" w:styleId="BodyTextChar">
    <w:name w:val="Body Text Char"/>
    <w:link w:val="BodyText"/>
    <w:rsid w:val="00642CE8"/>
    <w:rPr>
      <w:rFonts w:ascii="Arial" w:hAnsi="Arial"/>
      <w:szCs w:val="24"/>
      <w:u w:val="single"/>
    </w:rPr>
  </w:style>
  <w:style w:type="character" w:customStyle="1" w:styleId="BodyTextIndentChar">
    <w:name w:val="Body Text Indent Char"/>
    <w:link w:val="BodyTextIndent"/>
    <w:rsid w:val="00642CE8"/>
    <w:rPr>
      <w:rFonts w:ascii="Arial" w:hAnsi="Arial"/>
      <w:sz w:val="16"/>
      <w:szCs w:val="24"/>
    </w:rPr>
  </w:style>
  <w:style w:type="paragraph" w:customStyle="1" w:styleId="CardsFont12ptCharCharChar">
    <w:name w:val="Cards + Font: 12 pt Char Char Char"/>
    <w:aliases w:val="Cards + Font: 12 pt Char Char Char Char Char Char Char,Cards + Font: 12 pt Char Char Char Char Char Char Char Char Char Char Char Char,Cards + Font: 12 pt Char Char,Cards + Font: 12 pt,Thick Underline"/>
    <w:basedOn w:val="Normal"/>
    <w:qFormat/>
    <w:rsid w:val="00642CE8"/>
    <w:rPr>
      <w:rFonts w:ascii="Arial Narrow" w:eastAsia="Calibri" w:hAnsi="Arial Narrow"/>
      <w:szCs w:val="22"/>
      <w:u w:val="thick"/>
    </w:rPr>
  </w:style>
  <w:style w:type="paragraph" w:customStyle="1" w:styleId="tiny">
    <w:name w:val="tiny"/>
    <w:next w:val="Normal"/>
    <w:link w:val="tinyChar"/>
    <w:autoRedefine/>
    <w:rsid w:val="00642CE8"/>
    <w:pPr>
      <w:contextualSpacing/>
    </w:pPr>
    <w:rPr>
      <w:rFonts w:eastAsia="Malgun Gothic"/>
      <w:sz w:val="12"/>
      <w:szCs w:val="24"/>
    </w:rPr>
  </w:style>
  <w:style w:type="paragraph" w:customStyle="1" w:styleId="underlined">
    <w:name w:val="underlined"/>
    <w:next w:val="Normal"/>
    <w:link w:val="underlinedChar"/>
    <w:autoRedefine/>
    <w:rsid w:val="00642CE8"/>
    <w:pPr>
      <w:contextualSpacing/>
    </w:pPr>
    <w:rPr>
      <w:rFonts w:eastAsia="Malgun Gothic"/>
      <w:sz w:val="21"/>
      <w:szCs w:val="24"/>
      <w:u w:val="single"/>
    </w:rPr>
  </w:style>
  <w:style w:type="character" w:customStyle="1" w:styleId="underlinedChar">
    <w:name w:val="underlined Char"/>
    <w:link w:val="underlined"/>
    <w:rsid w:val="00642CE8"/>
    <w:rPr>
      <w:rFonts w:eastAsia="Malgun Gothic"/>
      <w:sz w:val="21"/>
      <w:szCs w:val="24"/>
      <w:u w:val="single"/>
    </w:rPr>
  </w:style>
  <w:style w:type="character" w:customStyle="1" w:styleId="tinyChar">
    <w:name w:val="tiny Char"/>
    <w:link w:val="tiny"/>
    <w:rsid w:val="00642CE8"/>
    <w:rPr>
      <w:rFonts w:eastAsia="Malgun Gothic"/>
      <w:sz w:val="12"/>
      <w:szCs w:val="24"/>
    </w:rPr>
  </w:style>
  <w:style w:type="character" w:customStyle="1" w:styleId="caps">
    <w:name w:val="caps"/>
    <w:rsid w:val="00642CE8"/>
  </w:style>
  <w:style w:type="paragraph" w:customStyle="1" w:styleId="Fifth">
    <w:name w:val="Fifth"/>
    <w:basedOn w:val="Normal"/>
    <w:link w:val="FifthChar"/>
    <w:rsid w:val="00642CE8"/>
    <w:rPr>
      <w:lang w:val="x-none" w:eastAsia="x-none"/>
    </w:rPr>
  </w:style>
  <w:style w:type="character" w:customStyle="1" w:styleId="FifthChar">
    <w:name w:val="Fifth Char"/>
    <w:link w:val="Fifth"/>
    <w:rsid w:val="00642CE8"/>
    <w:rPr>
      <w:rFonts w:ascii="Arial" w:hAnsi="Arial"/>
      <w:szCs w:val="24"/>
      <w:lang w:val="x-none" w:eastAsia="x-none"/>
    </w:rPr>
  </w:style>
  <w:style w:type="paragraph" w:customStyle="1" w:styleId="textbold">
    <w:name w:val="text bold"/>
    <w:basedOn w:val="Normal"/>
    <w:link w:val="underline"/>
    <w:rsid w:val="00642CE8"/>
    <w:pPr>
      <w:ind w:left="720"/>
      <w:jc w:val="both"/>
    </w:pPr>
    <w:rPr>
      <w:rFonts w:ascii="Times New Roman" w:hAnsi="Times New Roman"/>
      <w:szCs w:val="20"/>
      <w:u w:val="single"/>
    </w:rPr>
  </w:style>
  <w:style w:type="character" w:customStyle="1" w:styleId="Emphasis2">
    <w:name w:val="Emphasis2"/>
    <w:rsid w:val="00642CE8"/>
    <w:rPr>
      <w:rFonts w:ascii="Franklin Gothic Heavy" w:hAnsi="Franklin Gothic Heavy"/>
      <w:iCs/>
      <w:u w:val="single"/>
    </w:rPr>
  </w:style>
  <w:style w:type="character" w:customStyle="1" w:styleId="UnderlinedChar0">
    <w:name w:val="Underlined Char"/>
    <w:rsid w:val="00642CE8"/>
    <w:rPr>
      <w:rFonts w:eastAsia="MS Mincho"/>
      <w:szCs w:val="24"/>
      <w:u w:val="single"/>
    </w:rPr>
  </w:style>
  <w:style w:type="paragraph" w:customStyle="1" w:styleId="Reallyfuckingsmall">
    <w:name w:val="Really fucking small"/>
    <w:basedOn w:val="Normal"/>
    <w:link w:val="ReallyfuckingsmallChar"/>
    <w:rsid w:val="00642CE8"/>
    <w:pPr>
      <w:widowControl w:val="0"/>
      <w:adjustRightInd w:val="0"/>
      <w:textAlignment w:val="baseline"/>
    </w:pPr>
    <w:rPr>
      <w:rFonts w:ascii="Times New Roman" w:hAnsi="Times New Roman"/>
      <w:sz w:val="10"/>
    </w:rPr>
  </w:style>
  <w:style w:type="character" w:customStyle="1" w:styleId="PocketChar">
    <w:name w:val="Pocket Char"/>
    <w:link w:val="Heading1"/>
    <w:uiPriority w:val="1"/>
    <w:rsid w:val="00F974F5"/>
    <w:rPr>
      <w:rFonts w:ascii="Arial" w:hAnsi="Arial" w:cs="Arial"/>
      <w:b/>
      <w:bCs/>
      <w:kern w:val="32"/>
      <w:sz w:val="32"/>
      <w:szCs w:val="32"/>
    </w:rPr>
  </w:style>
  <w:style w:type="character" w:customStyle="1" w:styleId="HatChar">
    <w:name w:val="Hat Char"/>
    <w:uiPriority w:val="2"/>
    <w:rsid w:val="00F974F5"/>
    <w:rPr>
      <w:rFonts w:eastAsia="Times New Roman"/>
      <w:b/>
      <w:bCs/>
      <w:sz w:val="44"/>
      <w:szCs w:val="26"/>
      <w:u w:val="double"/>
    </w:rPr>
  </w:style>
  <w:style w:type="character" w:customStyle="1" w:styleId="StyleBold">
    <w:name w:val="Style Bold"/>
    <w:uiPriority w:val="9"/>
    <w:semiHidden/>
    <w:rsid w:val="00F974F5"/>
    <w:rPr>
      <w:b/>
      <w:bCs/>
    </w:rPr>
  </w:style>
  <w:style w:type="character" w:customStyle="1" w:styleId="FooterChar">
    <w:name w:val="Footer Char"/>
    <w:link w:val="Footer"/>
    <w:uiPriority w:val="99"/>
    <w:rsid w:val="00F974F5"/>
    <w:rPr>
      <w:rFonts w:ascii="Arial" w:hAnsi="Arial"/>
      <w:szCs w:val="24"/>
    </w:rPr>
  </w:style>
  <w:style w:type="character" w:customStyle="1" w:styleId="HotRouteChar">
    <w:name w:val="Hot Route Char"/>
    <w:link w:val="HotRoute"/>
    <w:rsid w:val="00F974F5"/>
    <w:rPr>
      <w:szCs w:val="24"/>
    </w:rPr>
  </w:style>
  <w:style w:type="table" w:styleId="MediumGrid2-Accent2">
    <w:name w:val="Medium Grid 2 Accent 2"/>
    <w:basedOn w:val="TableNormal"/>
    <w:link w:val="ColorfulGrid-Accent1Char"/>
    <w:uiPriority w:val="29"/>
    <w:rsid w:val="00F974F5"/>
    <w:rPr>
      <w:iCs/>
      <w:sz w:val="16"/>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MediumGrid2-Accent2"/>
    <w:uiPriority w:val="29"/>
    <w:rsid w:val="00F974F5"/>
    <w:rPr>
      <w:iCs/>
      <w:sz w:val="16"/>
      <w:szCs w:val="22"/>
    </w:rPr>
  </w:style>
  <w:style w:type="character" w:customStyle="1" w:styleId="DocumentMapChar">
    <w:name w:val="Document Map Char"/>
    <w:link w:val="DocumentMap"/>
    <w:uiPriority w:val="99"/>
    <w:semiHidden/>
    <w:rsid w:val="00F974F5"/>
    <w:rPr>
      <w:rFonts w:ascii="Arial" w:hAnsi="Arial" w:cs="Tahoma"/>
      <w:sz w:val="16"/>
      <w:szCs w:val="24"/>
      <w:shd w:val="clear" w:color="auto" w:fill="000080"/>
    </w:rPr>
  </w:style>
  <w:style w:type="character" w:customStyle="1" w:styleId="CardsChar1">
    <w:name w:val="Cards Char1"/>
    <w:rsid w:val="004A175D"/>
    <w:rPr>
      <w:rFonts w:ascii="Calibri" w:hAnsi="Calibri"/>
      <w:sz w:val="22"/>
    </w:rPr>
  </w:style>
  <w:style w:type="character" w:customStyle="1" w:styleId="ImportantTextChar">
    <w:name w:val="Important Text Char"/>
    <w:link w:val="ImportantText"/>
    <w:locked/>
    <w:rsid w:val="00C053B9"/>
    <w:rPr>
      <w:rFonts w:ascii="Arial" w:hAnsi="Arial" w:cs="Arial"/>
      <w:b/>
      <w:sz w:val="24"/>
      <w:szCs w:val="44"/>
      <w:u w:val="single"/>
      <w:bdr w:val="single" w:sz="8" w:space="0" w:color="auto" w:frame="1"/>
    </w:rPr>
  </w:style>
  <w:style w:type="paragraph" w:customStyle="1" w:styleId="ImportantText">
    <w:name w:val="Important Text"/>
    <w:basedOn w:val="Normal"/>
    <w:next w:val="Normal"/>
    <w:link w:val="ImportantTextChar"/>
    <w:rsid w:val="00C053B9"/>
    <w:pPr>
      <w:pBdr>
        <w:top w:val="single" w:sz="8" w:space="0" w:color="auto"/>
        <w:left w:val="single" w:sz="8" w:space="0" w:color="auto"/>
        <w:bottom w:val="single" w:sz="8" w:space="0" w:color="auto"/>
        <w:right w:val="single" w:sz="8" w:space="0" w:color="auto"/>
      </w:pBdr>
      <w:tabs>
        <w:tab w:val="left" w:pos="1440"/>
      </w:tabs>
    </w:pPr>
    <w:rPr>
      <w:rFonts w:cs="Arial"/>
      <w:b/>
      <w:sz w:val="24"/>
      <w:szCs w:val="44"/>
      <w:u w:val="single"/>
      <w:bdr w:val="single" w:sz="8" w:space="0" w:color="auto" w:frame="1"/>
    </w:rPr>
  </w:style>
  <w:style w:type="character" w:customStyle="1" w:styleId="CardChar">
    <w:name w:val="Card Char"/>
    <w:link w:val="Card"/>
    <w:locked/>
    <w:rsid w:val="00C053B9"/>
    <w:rPr>
      <w:rFonts w:ascii="Palatino Linotype" w:hAnsi="Palatino Linotype"/>
      <w:color w:val="000000"/>
    </w:rPr>
  </w:style>
  <w:style w:type="character" w:customStyle="1" w:styleId="BalloonTextChar">
    <w:name w:val="Balloon Text Char"/>
    <w:link w:val="BalloonText"/>
    <w:uiPriority w:val="99"/>
    <w:semiHidden/>
    <w:rsid w:val="007E6ECC"/>
    <w:rPr>
      <w:rFonts w:ascii="Tahoma" w:hAnsi="Tahoma"/>
      <w:sz w:val="16"/>
      <w:szCs w:val="16"/>
    </w:rPr>
  </w:style>
  <w:style w:type="character" w:customStyle="1" w:styleId="instoryheading">
    <w:name w:val="instoryheading"/>
    <w:rsid w:val="007E6ECC"/>
  </w:style>
  <w:style w:type="character" w:customStyle="1" w:styleId="mandelbrotrefrag">
    <w:name w:val="mandelbrot_refrag"/>
    <w:rsid w:val="007E6ECC"/>
  </w:style>
  <w:style w:type="paragraph" w:customStyle="1" w:styleId="introduction">
    <w:name w:val="introduction"/>
    <w:basedOn w:val="Normal"/>
    <w:rsid w:val="007E6ECC"/>
    <w:pPr>
      <w:spacing w:before="100" w:beforeAutospacing="1" w:after="100" w:afterAutospacing="1"/>
    </w:pPr>
    <w:rPr>
      <w:rFonts w:ascii="Times New Roman" w:hAnsi="Times New Roman"/>
      <w:sz w:val="24"/>
    </w:rPr>
  </w:style>
  <w:style w:type="paragraph" w:customStyle="1" w:styleId="question">
    <w:name w:val="question"/>
    <w:basedOn w:val="Normal"/>
    <w:rsid w:val="007E6ECC"/>
    <w:pPr>
      <w:spacing w:before="100" w:beforeAutospacing="1" w:after="100" w:afterAutospacing="1"/>
    </w:pPr>
    <w:rPr>
      <w:rFonts w:ascii="Times New Roman" w:hAnsi="Times New Roman"/>
      <w:sz w:val="24"/>
    </w:rPr>
  </w:style>
  <w:style w:type="character" w:customStyle="1" w:styleId="apple-style-span">
    <w:name w:val="apple-style-span"/>
    <w:rsid w:val="007E6ECC"/>
  </w:style>
  <w:style w:type="character" w:customStyle="1" w:styleId="SmallText2">
    <w:name w:val="Small Text"/>
    <w:uiPriority w:val="1"/>
    <w:qFormat/>
    <w:rsid w:val="007E6ECC"/>
    <w:rPr>
      <w:rFonts w:ascii="Times New Roman" w:hAnsi="Times New Roman"/>
      <w:b w:val="0"/>
      <w:i w:val="0"/>
      <w:color w:val="000000"/>
      <w:sz w:val="16"/>
      <w:u w:val="none"/>
    </w:rPr>
  </w:style>
  <w:style w:type="character" w:styleId="PageNumber">
    <w:name w:val="page number"/>
    <w:uiPriority w:val="99"/>
    <w:unhideWhenUsed/>
    <w:rsid w:val="007E6ECC"/>
  </w:style>
  <w:style w:type="paragraph" w:customStyle="1" w:styleId="ecxmsonormal">
    <w:name w:val="ecxmsonormal"/>
    <w:basedOn w:val="Normal"/>
    <w:rsid w:val="007E6ECC"/>
    <w:pPr>
      <w:spacing w:before="100" w:beforeAutospacing="1" w:after="100" w:afterAutospacing="1"/>
    </w:pPr>
    <w:rPr>
      <w:rFonts w:ascii="Times New Roman" w:hAnsi="Times New Roman"/>
      <w:sz w:val="24"/>
    </w:rPr>
  </w:style>
  <w:style w:type="character" w:customStyle="1" w:styleId="ecxstylestylebold12pt">
    <w:name w:val="ecxstylestylebold12pt"/>
    <w:rsid w:val="007E6ECC"/>
  </w:style>
  <w:style w:type="character" w:customStyle="1" w:styleId="ecxstyleboldunderline">
    <w:name w:val="ecxstyleboldunderline"/>
    <w:rsid w:val="007E6ECC"/>
  </w:style>
  <w:style w:type="character" w:customStyle="1" w:styleId="in-widget">
    <w:name w:val="in-widget"/>
    <w:rsid w:val="007E6ECC"/>
  </w:style>
  <w:style w:type="character" w:customStyle="1" w:styleId="main-image-credit">
    <w:name w:val="main-image-credit"/>
    <w:rsid w:val="007E6ECC"/>
  </w:style>
  <w:style w:type="character" w:customStyle="1" w:styleId="tagChar10">
    <w:name w:val="tag Char1"/>
    <w:rsid w:val="007E6ECC"/>
    <w:rPr>
      <w:rFonts w:ascii="Times New Roman" w:eastAsia="Times New Roman" w:hAnsi="Times New Roman" w:cs="Times New Roman"/>
      <w:b/>
      <w:color w:val="000000"/>
      <w:sz w:val="24"/>
      <w:szCs w:val="20"/>
    </w:rPr>
  </w:style>
  <w:style w:type="paragraph" w:customStyle="1" w:styleId="first">
    <w:name w:val="first"/>
    <w:basedOn w:val="Normal"/>
    <w:rsid w:val="007E6ECC"/>
    <w:pPr>
      <w:spacing w:before="100" w:beforeAutospacing="1" w:after="100" w:afterAutospacing="1"/>
    </w:pPr>
    <w:rPr>
      <w:rFonts w:ascii="Times New Roman" w:hAnsi="Times New Roman"/>
      <w:sz w:val="24"/>
    </w:rPr>
  </w:style>
  <w:style w:type="paragraph" w:customStyle="1" w:styleId="ecxmsonospacing">
    <w:name w:val="ecxmsonospacing"/>
    <w:basedOn w:val="Normal"/>
    <w:rsid w:val="007E6ECC"/>
    <w:pPr>
      <w:spacing w:before="100" w:beforeAutospacing="1" w:after="100" w:afterAutospacing="1"/>
    </w:pPr>
    <w:rPr>
      <w:rFonts w:ascii="Times" w:eastAsia="MS Mincho" w:hAnsi="Times"/>
      <w:szCs w:val="20"/>
    </w:rPr>
  </w:style>
  <w:style w:type="character" w:customStyle="1" w:styleId="st">
    <w:name w:val="st"/>
    <w:rsid w:val="00ED21A9"/>
  </w:style>
  <w:style w:type="character" w:customStyle="1" w:styleId="degree">
    <w:name w:val="degree"/>
    <w:rsid w:val="00ED21A9"/>
  </w:style>
  <w:style w:type="character" w:customStyle="1" w:styleId="major">
    <w:name w:val="major"/>
    <w:rsid w:val="00ED21A9"/>
  </w:style>
  <w:style w:type="character" w:customStyle="1" w:styleId="highlight">
    <w:name w:val="highlight"/>
    <w:rsid w:val="00ED21A9"/>
  </w:style>
  <w:style w:type="paragraph" w:customStyle="1" w:styleId="clsbodytextright">
    <w:name w:val="clsbodytextright"/>
    <w:basedOn w:val="Normal"/>
    <w:rsid w:val="00ED21A9"/>
    <w:pPr>
      <w:spacing w:before="100" w:beforeAutospacing="1" w:after="100" w:afterAutospacing="1"/>
    </w:pPr>
    <w:rPr>
      <w:rFonts w:ascii="Times New Roman" w:hAnsi="Times New Roman"/>
      <w:sz w:val="24"/>
    </w:rPr>
  </w:style>
  <w:style w:type="paragraph" w:customStyle="1" w:styleId="clsbodytextleft">
    <w:name w:val="clsbodytextleft"/>
    <w:basedOn w:val="Normal"/>
    <w:rsid w:val="00ED21A9"/>
    <w:pPr>
      <w:spacing w:before="100" w:beforeAutospacing="1" w:after="100" w:afterAutospacing="1"/>
    </w:pPr>
    <w:rPr>
      <w:rFonts w:ascii="Times New Roman" w:hAnsi="Times New Roman"/>
      <w:sz w:val="24"/>
    </w:rPr>
  </w:style>
  <w:style w:type="character" w:customStyle="1" w:styleId="clsdropcap">
    <w:name w:val="clsdropcap"/>
    <w:rsid w:val="00ED2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67586">
      <w:bodyDiv w:val="1"/>
      <w:marLeft w:val="0"/>
      <w:marRight w:val="0"/>
      <w:marTop w:val="0"/>
      <w:marBottom w:val="0"/>
      <w:divBdr>
        <w:top w:val="none" w:sz="0" w:space="0" w:color="auto"/>
        <w:left w:val="none" w:sz="0" w:space="0" w:color="auto"/>
        <w:bottom w:val="none" w:sz="0" w:space="0" w:color="auto"/>
        <w:right w:val="none" w:sz="0" w:space="0" w:color="auto"/>
      </w:divBdr>
    </w:div>
    <w:div w:id="94252018">
      <w:bodyDiv w:val="1"/>
      <w:marLeft w:val="0"/>
      <w:marRight w:val="0"/>
      <w:marTop w:val="0"/>
      <w:marBottom w:val="0"/>
      <w:divBdr>
        <w:top w:val="none" w:sz="0" w:space="0" w:color="auto"/>
        <w:left w:val="none" w:sz="0" w:space="0" w:color="auto"/>
        <w:bottom w:val="none" w:sz="0" w:space="0" w:color="auto"/>
        <w:right w:val="none" w:sz="0" w:space="0" w:color="auto"/>
      </w:divBdr>
      <w:divsChild>
        <w:div w:id="842623137">
          <w:blockQuote w:val="1"/>
          <w:marLeft w:val="0"/>
          <w:marRight w:val="0"/>
          <w:marTop w:val="75"/>
          <w:marBottom w:val="300"/>
          <w:divBdr>
            <w:top w:val="none" w:sz="0" w:space="0" w:color="auto"/>
            <w:left w:val="none" w:sz="0" w:space="0" w:color="auto"/>
            <w:bottom w:val="none" w:sz="0" w:space="0" w:color="auto"/>
            <w:right w:val="none" w:sz="0" w:space="0" w:color="auto"/>
          </w:divBdr>
        </w:div>
      </w:divsChild>
    </w:div>
    <w:div w:id="282226230">
      <w:bodyDiv w:val="1"/>
      <w:marLeft w:val="0"/>
      <w:marRight w:val="0"/>
      <w:marTop w:val="0"/>
      <w:marBottom w:val="0"/>
      <w:divBdr>
        <w:top w:val="none" w:sz="0" w:space="0" w:color="auto"/>
        <w:left w:val="none" w:sz="0" w:space="0" w:color="auto"/>
        <w:bottom w:val="none" w:sz="0" w:space="0" w:color="auto"/>
        <w:right w:val="none" w:sz="0" w:space="0" w:color="auto"/>
      </w:divBdr>
    </w:div>
    <w:div w:id="301007579">
      <w:bodyDiv w:val="1"/>
      <w:marLeft w:val="0"/>
      <w:marRight w:val="0"/>
      <w:marTop w:val="0"/>
      <w:marBottom w:val="0"/>
      <w:divBdr>
        <w:top w:val="none" w:sz="0" w:space="0" w:color="auto"/>
        <w:left w:val="none" w:sz="0" w:space="0" w:color="auto"/>
        <w:bottom w:val="none" w:sz="0" w:space="0" w:color="auto"/>
        <w:right w:val="none" w:sz="0" w:space="0" w:color="auto"/>
      </w:divBdr>
    </w:div>
    <w:div w:id="360977447">
      <w:bodyDiv w:val="1"/>
      <w:marLeft w:val="0"/>
      <w:marRight w:val="0"/>
      <w:marTop w:val="0"/>
      <w:marBottom w:val="0"/>
      <w:divBdr>
        <w:top w:val="none" w:sz="0" w:space="0" w:color="auto"/>
        <w:left w:val="none" w:sz="0" w:space="0" w:color="auto"/>
        <w:bottom w:val="none" w:sz="0" w:space="0" w:color="auto"/>
        <w:right w:val="none" w:sz="0" w:space="0" w:color="auto"/>
      </w:divBdr>
    </w:div>
    <w:div w:id="468475338">
      <w:bodyDiv w:val="1"/>
      <w:marLeft w:val="0"/>
      <w:marRight w:val="0"/>
      <w:marTop w:val="0"/>
      <w:marBottom w:val="0"/>
      <w:divBdr>
        <w:top w:val="none" w:sz="0" w:space="0" w:color="auto"/>
        <w:left w:val="none" w:sz="0" w:space="0" w:color="auto"/>
        <w:bottom w:val="none" w:sz="0" w:space="0" w:color="auto"/>
        <w:right w:val="none" w:sz="0" w:space="0" w:color="auto"/>
      </w:divBdr>
    </w:div>
    <w:div w:id="487593125">
      <w:bodyDiv w:val="1"/>
      <w:marLeft w:val="0"/>
      <w:marRight w:val="0"/>
      <w:marTop w:val="0"/>
      <w:marBottom w:val="0"/>
      <w:divBdr>
        <w:top w:val="none" w:sz="0" w:space="0" w:color="auto"/>
        <w:left w:val="none" w:sz="0" w:space="0" w:color="auto"/>
        <w:bottom w:val="none" w:sz="0" w:space="0" w:color="auto"/>
        <w:right w:val="none" w:sz="0" w:space="0" w:color="auto"/>
      </w:divBdr>
    </w:div>
    <w:div w:id="493229078">
      <w:bodyDiv w:val="1"/>
      <w:marLeft w:val="0"/>
      <w:marRight w:val="0"/>
      <w:marTop w:val="0"/>
      <w:marBottom w:val="0"/>
      <w:divBdr>
        <w:top w:val="none" w:sz="0" w:space="0" w:color="auto"/>
        <w:left w:val="none" w:sz="0" w:space="0" w:color="auto"/>
        <w:bottom w:val="none" w:sz="0" w:space="0" w:color="auto"/>
        <w:right w:val="none" w:sz="0" w:space="0" w:color="auto"/>
      </w:divBdr>
    </w:div>
    <w:div w:id="566497677">
      <w:bodyDiv w:val="1"/>
      <w:marLeft w:val="0"/>
      <w:marRight w:val="0"/>
      <w:marTop w:val="0"/>
      <w:marBottom w:val="0"/>
      <w:divBdr>
        <w:top w:val="none" w:sz="0" w:space="0" w:color="auto"/>
        <w:left w:val="none" w:sz="0" w:space="0" w:color="auto"/>
        <w:bottom w:val="none" w:sz="0" w:space="0" w:color="auto"/>
        <w:right w:val="none" w:sz="0" w:space="0" w:color="auto"/>
      </w:divBdr>
    </w:div>
    <w:div w:id="582303994">
      <w:bodyDiv w:val="1"/>
      <w:marLeft w:val="0"/>
      <w:marRight w:val="0"/>
      <w:marTop w:val="0"/>
      <w:marBottom w:val="0"/>
      <w:divBdr>
        <w:top w:val="none" w:sz="0" w:space="0" w:color="auto"/>
        <w:left w:val="none" w:sz="0" w:space="0" w:color="auto"/>
        <w:bottom w:val="none" w:sz="0" w:space="0" w:color="auto"/>
        <w:right w:val="none" w:sz="0" w:space="0" w:color="auto"/>
      </w:divBdr>
    </w:div>
    <w:div w:id="600452103">
      <w:bodyDiv w:val="1"/>
      <w:marLeft w:val="0"/>
      <w:marRight w:val="0"/>
      <w:marTop w:val="0"/>
      <w:marBottom w:val="0"/>
      <w:divBdr>
        <w:top w:val="none" w:sz="0" w:space="0" w:color="auto"/>
        <w:left w:val="none" w:sz="0" w:space="0" w:color="auto"/>
        <w:bottom w:val="none" w:sz="0" w:space="0" w:color="auto"/>
        <w:right w:val="none" w:sz="0" w:space="0" w:color="auto"/>
      </w:divBdr>
    </w:div>
    <w:div w:id="636372789">
      <w:bodyDiv w:val="1"/>
      <w:marLeft w:val="0"/>
      <w:marRight w:val="0"/>
      <w:marTop w:val="0"/>
      <w:marBottom w:val="0"/>
      <w:divBdr>
        <w:top w:val="none" w:sz="0" w:space="0" w:color="auto"/>
        <w:left w:val="none" w:sz="0" w:space="0" w:color="auto"/>
        <w:bottom w:val="none" w:sz="0" w:space="0" w:color="auto"/>
        <w:right w:val="none" w:sz="0" w:space="0" w:color="auto"/>
      </w:divBdr>
    </w:div>
    <w:div w:id="644353512">
      <w:bodyDiv w:val="1"/>
      <w:marLeft w:val="0"/>
      <w:marRight w:val="0"/>
      <w:marTop w:val="0"/>
      <w:marBottom w:val="0"/>
      <w:divBdr>
        <w:top w:val="none" w:sz="0" w:space="0" w:color="auto"/>
        <w:left w:val="none" w:sz="0" w:space="0" w:color="auto"/>
        <w:bottom w:val="none" w:sz="0" w:space="0" w:color="auto"/>
        <w:right w:val="none" w:sz="0" w:space="0" w:color="auto"/>
      </w:divBdr>
    </w:div>
    <w:div w:id="648560831">
      <w:bodyDiv w:val="1"/>
      <w:marLeft w:val="0"/>
      <w:marRight w:val="0"/>
      <w:marTop w:val="0"/>
      <w:marBottom w:val="0"/>
      <w:divBdr>
        <w:top w:val="none" w:sz="0" w:space="0" w:color="auto"/>
        <w:left w:val="none" w:sz="0" w:space="0" w:color="auto"/>
        <w:bottom w:val="none" w:sz="0" w:space="0" w:color="auto"/>
        <w:right w:val="none" w:sz="0" w:space="0" w:color="auto"/>
      </w:divBdr>
    </w:div>
    <w:div w:id="670371892">
      <w:bodyDiv w:val="1"/>
      <w:marLeft w:val="0"/>
      <w:marRight w:val="0"/>
      <w:marTop w:val="0"/>
      <w:marBottom w:val="0"/>
      <w:divBdr>
        <w:top w:val="none" w:sz="0" w:space="0" w:color="auto"/>
        <w:left w:val="none" w:sz="0" w:space="0" w:color="auto"/>
        <w:bottom w:val="none" w:sz="0" w:space="0" w:color="auto"/>
        <w:right w:val="none" w:sz="0" w:space="0" w:color="auto"/>
      </w:divBdr>
    </w:div>
    <w:div w:id="690186901">
      <w:bodyDiv w:val="1"/>
      <w:marLeft w:val="0"/>
      <w:marRight w:val="0"/>
      <w:marTop w:val="0"/>
      <w:marBottom w:val="0"/>
      <w:divBdr>
        <w:top w:val="none" w:sz="0" w:space="0" w:color="auto"/>
        <w:left w:val="none" w:sz="0" w:space="0" w:color="auto"/>
        <w:bottom w:val="none" w:sz="0" w:space="0" w:color="auto"/>
        <w:right w:val="none" w:sz="0" w:space="0" w:color="auto"/>
      </w:divBdr>
    </w:div>
    <w:div w:id="720708418">
      <w:bodyDiv w:val="1"/>
      <w:marLeft w:val="0"/>
      <w:marRight w:val="0"/>
      <w:marTop w:val="0"/>
      <w:marBottom w:val="0"/>
      <w:divBdr>
        <w:top w:val="none" w:sz="0" w:space="0" w:color="auto"/>
        <w:left w:val="none" w:sz="0" w:space="0" w:color="auto"/>
        <w:bottom w:val="none" w:sz="0" w:space="0" w:color="auto"/>
        <w:right w:val="none" w:sz="0" w:space="0" w:color="auto"/>
      </w:divBdr>
    </w:div>
    <w:div w:id="723259352">
      <w:bodyDiv w:val="1"/>
      <w:marLeft w:val="0"/>
      <w:marRight w:val="0"/>
      <w:marTop w:val="0"/>
      <w:marBottom w:val="0"/>
      <w:divBdr>
        <w:top w:val="none" w:sz="0" w:space="0" w:color="auto"/>
        <w:left w:val="none" w:sz="0" w:space="0" w:color="auto"/>
        <w:bottom w:val="none" w:sz="0" w:space="0" w:color="auto"/>
        <w:right w:val="none" w:sz="0" w:space="0" w:color="auto"/>
      </w:divBdr>
    </w:div>
    <w:div w:id="743379207">
      <w:bodyDiv w:val="1"/>
      <w:marLeft w:val="0"/>
      <w:marRight w:val="0"/>
      <w:marTop w:val="0"/>
      <w:marBottom w:val="0"/>
      <w:divBdr>
        <w:top w:val="none" w:sz="0" w:space="0" w:color="auto"/>
        <w:left w:val="none" w:sz="0" w:space="0" w:color="auto"/>
        <w:bottom w:val="none" w:sz="0" w:space="0" w:color="auto"/>
        <w:right w:val="none" w:sz="0" w:space="0" w:color="auto"/>
      </w:divBdr>
    </w:div>
    <w:div w:id="746149518">
      <w:bodyDiv w:val="1"/>
      <w:marLeft w:val="0"/>
      <w:marRight w:val="0"/>
      <w:marTop w:val="0"/>
      <w:marBottom w:val="0"/>
      <w:divBdr>
        <w:top w:val="none" w:sz="0" w:space="0" w:color="auto"/>
        <w:left w:val="none" w:sz="0" w:space="0" w:color="auto"/>
        <w:bottom w:val="none" w:sz="0" w:space="0" w:color="auto"/>
        <w:right w:val="none" w:sz="0" w:space="0" w:color="auto"/>
      </w:divBdr>
    </w:div>
    <w:div w:id="817303582">
      <w:bodyDiv w:val="1"/>
      <w:marLeft w:val="0"/>
      <w:marRight w:val="0"/>
      <w:marTop w:val="0"/>
      <w:marBottom w:val="0"/>
      <w:divBdr>
        <w:top w:val="none" w:sz="0" w:space="0" w:color="auto"/>
        <w:left w:val="none" w:sz="0" w:space="0" w:color="auto"/>
        <w:bottom w:val="none" w:sz="0" w:space="0" w:color="auto"/>
        <w:right w:val="none" w:sz="0" w:space="0" w:color="auto"/>
      </w:divBdr>
    </w:div>
    <w:div w:id="853688821">
      <w:bodyDiv w:val="1"/>
      <w:marLeft w:val="0"/>
      <w:marRight w:val="0"/>
      <w:marTop w:val="0"/>
      <w:marBottom w:val="0"/>
      <w:divBdr>
        <w:top w:val="none" w:sz="0" w:space="0" w:color="auto"/>
        <w:left w:val="none" w:sz="0" w:space="0" w:color="auto"/>
        <w:bottom w:val="none" w:sz="0" w:space="0" w:color="auto"/>
        <w:right w:val="none" w:sz="0" w:space="0" w:color="auto"/>
      </w:divBdr>
    </w:div>
    <w:div w:id="1082800863">
      <w:bodyDiv w:val="1"/>
      <w:marLeft w:val="0"/>
      <w:marRight w:val="0"/>
      <w:marTop w:val="0"/>
      <w:marBottom w:val="0"/>
      <w:divBdr>
        <w:top w:val="none" w:sz="0" w:space="0" w:color="auto"/>
        <w:left w:val="none" w:sz="0" w:space="0" w:color="auto"/>
        <w:bottom w:val="none" w:sz="0" w:space="0" w:color="auto"/>
        <w:right w:val="none" w:sz="0" w:space="0" w:color="auto"/>
      </w:divBdr>
    </w:div>
    <w:div w:id="1145513546">
      <w:bodyDiv w:val="1"/>
      <w:marLeft w:val="0"/>
      <w:marRight w:val="0"/>
      <w:marTop w:val="0"/>
      <w:marBottom w:val="0"/>
      <w:divBdr>
        <w:top w:val="none" w:sz="0" w:space="0" w:color="auto"/>
        <w:left w:val="none" w:sz="0" w:space="0" w:color="auto"/>
        <w:bottom w:val="none" w:sz="0" w:space="0" w:color="auto"/>
        <w:right w:val="none" w:sz="0" w:space="0" w:color="auto"/>
      </w:divBdr>
    </w:div>
    <w:div w:id="1318999597">
      <w:bodyDiv w:val="1"/>
      <w:marLeft w:val="0"/>
      <w:marRight w:val="0"/>
      <w:marTop w:val="0"/>
      <w:marBottom w:val="0"/>
      <w:divBdr>
        <w:top w:val="none" w:sz="0" w:space="0" w:color="auto"/>
        <w:left w:val="none" w:sz="0" w:space="0" w:color="auto"/>
        <w:bottom w:val="none" w:sz="0" w:space="0" w:color="auto"/>
        <w:right w:val="none" w:sz="0" w:space="0" w:color="auto"/>
      </w:divBdr>
    </w:div>
    <w:div w:id="1333682070">
      <w:bodyDiv w:val="1"/>
      <w:marLeft w:val="0"/>
      <w:marRight w:val="0"/>
      <w:marTop w:val="0"/>
      <w:marBottom w:val="0"/>
      <w:divBdr>
        <w:top w:val="none" w:sz="0" w:space="0" w:color="auto"/>
        <w:left w:val="none" w:sz="0" w:space="0" w:color="auto"/>
        <w:bottom w:val="none" w:sz="0" w:space="0" w:color="auto"/>
        <w:right w:val="none" w:sz="0" w:space="0" w:color="auto"/>
      </w:divBdr>
    </w:div>
    <w:div w:id="1470784159">
      <w:bodyDiv w:val="1"/>
      <w:marLeft w:val="0"/>
      <w:marRight w:val="0"/>
      <w:marTop w:val="0"/>
      <w:marBottom w:val="0"/>
      <w:divBdr>
        <w:top w:val="none" w:sz="0" w:space="0" w:color="auto"/>
        <w:left w:val="none" w:sz="0" w:space="0" w:color="auto"/>
        <w:bottom w:val="none" w:sz="0" w:space="0" w:color="auto"/>
        <w:right w:val="none" w:sz="0" w:space="0" w:color="auto"/>
      </w:divBdr>
    </w:div>
    <w:div w:id="1555774866">
      <w:bodyDiv w:val="1"/>
      <w:marLeft w:val="0"/>
      <w:marRight w:val="0"/>
      <w:marTop w:val="0"/>
      <w:marBottom w:val="0"/>
      <w:divBdr>
        <w:top w:val="none" w:sz="0" w:space="0" w:color="auto"/>
        <w:left w:val="none" w:sz="0" w:space="0" w:color="auto"/>
        <w:bottom w:val="none" w:sz="0" w:space="0" w:color="auto"/>
        <w:right w:val="none" w:sz="0" w:space="0" w:color="auto"/>
      </w:divBdr>
    </w:div>
    <w:div w:id="1596135581">
      <w:bodyDiv w:val="1"/>
      <w:marLeft w:val="0"/>
      <w:marRight w:val="0"/>
      <w:marTop w:val="0"/>
      <w:marBottom w:val="0"/>
      <w:divBdr>
        <w:top w:val="none" w:sz="0" w:space="0" w:color="auto"/>
        <w:left w:val="none" w:sz="0" w:space="0" w:color="auto"/>
        <w:bottom w:val="none" w:sz="0" w:space="0" w:color="auto"/>
        <w:right w:val="none" w:sz="0" w:space="0" w:color="auto"/>
      </w:divBdr>
    </w:div>
    <w:div w:id="1598831558">
      <w:bodyDiv w:val="1"/>
      <w:marLeft w:val="0"/>
      <w:marRight w:val="0"/>
      <w:marTop w:val="0"/>
      <w:marBottom w:val="0"/>
      <w:divBdr>
        <w:top w:val="none" w:sz="0" w:space="0" w:color="auto"/>
        <w:left w:val="none" w:sz="0" w:space="0" w:color="auto"/>
        <w:bottom w:val="none" w:sz="0" w:space="0" w:color="auto"/>
        <w:right w:val="none" w:sz="0" w:space="0" w:color="auto"/>
      </w:divBdr>
    </w:div>
    <w:div w:id="1691684645">
      <w:bodyDiv w:val="1"/>
      <w:marLeft w:val="0"/>
      <w:marRight w:val="0"/>
      <w:marTop w:val="0"/>
      <w:marBottom w:val="0"/>
      <w:divBdr>
        <w:top w:val="none" w:sz="0" w:space="0" w:color="auto"/>
        <w:left w:val="none" w:sz="0" w:space="0" w:color="auto"/>
        <w:bottom w:val="none" w:sz="0" w:space="0" w:color="auto"/>
        <w:right w:val="none" w:sz="0" w:space="0" w:color="auto"/>
      </w:divBdr>
    </w:div>
    <w:div w:id="1856067929">
      <w:bodyDiv w:val="1"/>
      <w:marLeft w:val="0"/>
      <w:marRight w:val="0"/>
      <w:marTop w:val="0"/>
      <w:marBottom w:val="0"/>
      <w:divBdr>
        <w:top w:val="none" w:sz="0" w:space="0" w:color="auto"/>
        <w:left w:val="none" w:sz="0" w:space="0" w:color="auto"/>
        <w:bottom w:val="none" w:sz="0" w:space="0" w:color="auto"/>
        <w:right w:val="none" w:sz="0" w:space="0" w:color="auto"/>
      </w:divBdr>
    </w:div>
    <w:div w:id="1863200898">
      <w:bodyDiv w:val="1"/>
      <w:marLeft w:val="0"/>
      <w:marRight w:val="0"/>
      <w:marTop w:val="0"/>
      <w:marBottom w:val="0"/>
      <w:divBdr>
        <w:top w:val="none" w:sz="0" w:space="0" w:color="auto"/>
        <w:left w:val="none" w:sz="0" w:space="0" w:color="auto"/>
        <w:bottom w:val="none" w:sz="0" w:space="0" w:color="auto"/>
        <w:right w:val="none" w:sz="0" w:space="0" w:color="auto"/>
      </w:divBdr>
    </w:div>
    <w:div w:id="1937053687">
      <w:bodyDiv w:val="1"/>
      <w:marLeft w:val="0"/>
      <w:marRight w:val="0"/>
      <w:marTop w:val="0"/>
      <w:marBottom w:val="0"/>
      <w:divBdr>
        <w:top w:val="none" w:sz="0" w:space="0" w:color="auto"/>
        <w:left w:val="none" w:sz="0" w:space="0" w:color="auto"/>
        <w:bottom w:val="none" w:sz="0" w:space="0" w:color="auto"/>
        <w:right w:val="none" w:sz="0" w:space="0" w:color="auto"/>
      </w:divBdr>
    </w:div>
    <w:div w:id="2032804708">
      <w:bodyDiv w:val="1"/>
      <w:marLeft w:val="0"/>
      <w:marRight w:val="0"/>
      <w:marTop w:val="0"/>
      <w:marBottom w:val="0"/>
      <w:divBdr>
        <w:top w:val="none" w:sz="0" w:space="0" w:color="auto"/>
        <w:left w:val="none" w:sz="0" w:space="0" w:color="auto"/>
        <w:bottom w:val="none" w:sz="0" w:space="0" w:color="auto"/>
        <w:right w:val="none" w:sz="0" w:space="0" w:color="auto"/>
      </w:divBdr>
    </w:div>
    <w:div w:id="2038385910">
      <w:bodyDiv w:val="1"/>
      <w:marLeft w:val="0"/>
      <w:marRight w:val="0"/>
      <w:marTop w:val="0"/>
      <w:marBottom w:val="0"/>
      <w:divBdr>
        <w:top w:val="none" w:sz="0" w:space="0" w:color="auto"/>
        <w:left w:val="none" w:sz="0" w:space="0" w:color="auto"/>
        <w:bottom w:val="none" w:sz="0" w:space="0" w:color="auto"/>
        <w:right w:val="none" w:sz="0" w:space="0" w:color="auto"/>
      </w:divBdr>
    </w:div>
    <w:div w:id="2053141832">
      <w:bodyDiv w:val="1"/>
      <w:marLeft w:val="0"/>
      <w:marRight w:val="0"/>
      <w:marTop w:val="0"/>
      <w:marBottom w:val="0"/>
      <w:divBdr>
        <w:top w:val="none" w:sz="0" w:space="0" w:color="auto"/>
        <w:left w:val="none" w:sz="0" w:space="0" w:color="auto"/>
        <w:bottom w:val="none" w:sz="0" w:space="0" w:color="auto"/>
        <w:right w:val="none" w:sz="0" w:space="0" w:color="auto"/>
      </w:divBdr>
    </w:div>
    <w:div w:id="2118983772">
      <w:bodyDiv w:val="1"/>
      <w:marLeft w:val="0"/>
      <w:marRight w:val="0"/>
      <w:marTop w:val="0"/>
      <w:marBottom w:val="0"/>
      <w:divBdr>
        <w:top w:val="none" w:sz="0" w:space="0" w:color="auto"/>
        <w:left w:val="none" w:sz="0" w:space="0" w:color="auto"/>
        <w:bottom w:val="none" w:sz="0" w:space="0" w:color="auto"/>
        <w:right w:val="none" w:sz="0" w:space="0" w:color="auto"/>
      </w:divBdr>
    </w:div>
    <w:div w:id="214735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K\Documents\Debate\Templates\SPC%202k11%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67681-F24B-4169-95BB-6EF20DB5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SPC 2k11 Template</Template>
  <TotalTime>89</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**NUCLEAR TERRORISM IMPACTS**</vt:lpstr>
    </vt:vector>
  </TitlesOfParts>
  <Company>DellComputerCorporation</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TERRORISM IMPACTS**</dc:title>
  <dc:subject/>
  <dc:creator>Mike Baxter-Kauf</dc:creator>
  <cp:keywords/>
  <cp:lastModifiedBy>Mike Baxter-Kauf</cp:lastModifiedBy>
  <cp:revision>2</cp:revision>
  <cp:lastPrinted>2007-08-01T03:13:00Z</cp:lastPrinted>
  <dcterms:created xsi:type="dcterms:W3CDTF">2014-08-02T18:40:00Z</dcterms:created>
  <dcterms:modified xsi:type="dcterms:W3CDTF">2014-08-02T20:09:00Z</dcterms:modified>
</cp:coreProperties>
</file>